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Only peace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There is only peace outside,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sit,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becoming far too normal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want chaos and disorder,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riotous shouts of happiness outside,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this continual quiet that is seemingly never ending,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this coronavirus it continues unabated almost,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everyone is socially distanced,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different is society, and how quiet,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here, here I sit thinking of friends and family,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family that I have not seen for months,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strange feeling and rather empty,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still, at least there is the telephone and the internet,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can talk,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outside it is still far too quiet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would everyone out there please bring on the chaos,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disorder for a while and liven up my tea.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