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Only a week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a week,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not long, not long until I find the comfort that I seek,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relief it will be, and how I will celebrate,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I will head for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I will go swimming and float so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 so free and rest my weary bones,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such a tiresome load,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tiresome load upon the shoulders,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have far too many burdens to carry in this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many burdens to carry,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never easy finding the time to lighten the load,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cannot wait for it is only a week,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a week until I find the solace that I seek,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only a week and I will savour every minute,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gladly I will savour the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relief it will be to be floating in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free of the working day, and returning to me,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