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Only a week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Only a week, only a week, no, not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long until I find the comfort that I seek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relief it will be, what a relief,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will celebrate, and maybe I will head for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 will go swimming and float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 so free and rest my weary bones,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such a tiresome load,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tiresome load upon the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far too many burdens to carry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burdens to carry,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never easy finding the time to lighten the load,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wait, for it is a only a week,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a week until I find the solace that I seek,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a week, and I will savour every minute,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gladly I will savour the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relief it will be, to be floating in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of the working day, and returning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returning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