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One more thought</w:t>
      </w:r>
    </w:p>
    <w:p/>
    <w:p>
      <w:r>
        <w:rPr>
          <w:rFonts w:ascii="Arial" w:hAnsi="Arial" w:eastAsia="Arial"/>
          <w:b w:val="0"/>
          <w:sz w:val="22"/>
        </w:rPr>
        <w:t>I heard something,</w:t>
      </w:r>
    </w:p>
    <w:p>
      <w:r>
        <w:rPr>
          <w:rFonts w:ascii="Arial" w:hAnsi="Arial" w:eastAsia="Arial"/>
          <w:b w:val="0"/>
          <w:sz w:val="22"/>
        </w:rPr>
        <w:t>but what I am not quite sure,</w:t>
      </w:r>
    </w:p>
    <w:p>
      <w:r>
        <w:rPr>
          <w:rFonts w:ascii="Arial" w:hAnsi="Arial" w:eastAsia="Arial"/>
          <w:b w:val="0"/>
          <w:sz w:val="22"/>
        </w:rPr>
        <w:t>did just hear what I thought?</w:t>
      </w:r>
    </w:p>
    <w:p>
      <w:r>
        <w:rPr>
          <w:rFonts w:ascii="Arial" w:hAnsi="Arial" w:eastAsia="Arial"/>
          <w:b w:val="0"/>
          <w:sz w:val="22"/>
        </w:rPr>
        <w:t>Did you say what I wanted to hear?</w:t>
      </w:r>
    </w:p>
    <w:p>
      <w:r>
        <w:rPr>
          <w:rFonts w:ascii="Arial" w:hAnsi="Arial" w:eastAsia="Arial"/>
          <w:b w:val="0"/>
          <w:sz w:val="22"/>
        </w:rPr>
        <w:t>Yes, I catch myself,</w:t>
      </w:r>
    </w:p>
    <w:p>
      <w:r>
        <w:rPr>
          <w:rFonts w:ascii="Arial" w:hAnsi="Arial" w:eastAsia="Arial"/>
          <w:b w:val="0"/>
          <w:sz w:val="22"/>
        </w:rPr>
        <w:t>I catch myself,</w:t>
      </w:r>
    </w:p>
    <w:p>
      <w:r>
        <w:rPr>
          <w:rFonts w:ascii="Arial" w:hAnsi="Arial" w:eastAsia="Arial"/>
          <w:b w:val="0"/>
          <w:sz w:val="22"/>
        </w:rPr>
        <w:t>and I wait for you to say it again,</w:t>
      </w:r>
    </w:p>
    <w:p>
      <w:r>
        <w:rPr>
          <w:rFonts w:ascii="Arial" w:hAnsi="Arial" w:eastAsia="Arial"/>
          <w:b w:val="0"/>
          <w:sz w:val="22"/>
        </w:rPr>
        <w:t>and you do,</w:t>
      </w:r>
    </w:p>
    <w:p>
      <w:r>
        <w:rPr>
          <w:rFonts w:ascii="Arial" w:hAnsi="Arial" w:eastAsia="Arial"/>
          <w:b w:val="0"/>
          <w:sz w:val="22"/>
        </w:rPr>
        <w:t>and how wonderful it is,</w:t>
      </w:r>
    </w:p>
    <w:p>
      <w:r>
        <w:rPr>
          <w:rFonts w:ascii="Arial" w:hAnsi="Arial" w:eastAsia="Arial"/>
          <w:b w:val="0"/>
          <w:sz w:val="22"/>
        </w:rPr>
        <w:t>and my heart</w:t>
      </w:r>
    </w:p>
    <w:p>
      <w:r>
        <w:rPr>
          <w:rFonts w:ascii="Arial" w:hAnsi="Arial" w:eastAsia="Arial"/>
          <w:b w:val="0"/>
          <w:sz w:val="22"/>
        </w:rPr>
        <w:t>my heart it jumps for joy as you say,</w:t>
      </w:r>
    </w:p>
    <w:p>
      <w:r>
        <w:rPr>
          <w:rFonts w:ascii="Arial" w:hAnsi="Arial" w:eastAsia="Arial"/>
          <w:b w:val="0"/>
          <w:sz w:val="22"/>
        </w:rPr>
        <w:t>I love you; I love you,</w:t>
      </w:r>
    </w:p>
    <w:p>
      <w:r>
        <w:rPr>
          <w:rFonts w:ascii="Arial" w:hAnsi="Arial" w:eastAsia="Arial"/>
          <w:b w:val="0"/>
          <w:sz w:val="22"/>
        </w:rPr>
        <w:t>and you kiss me so tenderly,</w:t>
      </w:r>
    </w:p>
    <w:p>
      <w:r>
        <w:rPr>
          <w:rFonts w:ascii="Arial" w:hAnsi="Arial" w:eastAsia="Arial"/>
          <w:b w:val="0"/>
          <w:sz w:val="22"/>
        </w:rPr>
        <w:t>so tenderly for the first time,</w:t>
      </w:r>
    </w:p>
    <w:p>
      <w:r>
        <w:rPr>
          <w:rFonts w:ascii="Arial" w:hAnsi="Arial" w:eastAsia="Arial"/>
          <w:b w:val="0"/>
          <w:sz w:val="22"/>
        </w:rPr>
        <w:t>oh, my beating heart,</w:t>
      </w:r>
    </w:p>
    <w:p>
      <w:r>
        <w:rPr>
          <w:rFonts w:ascii="Arial" w:hAnsi="Arial" w:eastAsia="Arial"/>
          <w:b w:val="0"/>
          <w:sz w:val="22"/>
        </w:rPr>
        <w:t>oh, my beating heart it is true,</w:t>
      </w:r>
    </w:p>
    <w:p>
      <w:r>
        <w:rPr>
          <w:rFonts w:ascii="Arial" w:hAnsi="Arial" w:eastAsia="Arial"/>
          <w:b w:val="0"/>
          <w:sz w:val="22"/>
        </w:rPr>
        <w:t>yes, truly magnificent.</w:t>
      </w:r>
    </w:p>
    <w:p>
      <w:r>
        <w:rPr>
          <w:rFonts w:ascii="Arial" w:hAnsi="Arial" w:eastAsia="Arial"/>
          <w:b w:val="0"/>
          <w:sz w:val="22"/>
        </w:rPr>
        <w:t>Oh, what glorious wonder,</w:t>
      </w:r>
    </w:p>
    <w:p>
      <w:r>
        <w:rPr>
          <w:rFonts w:ascii="Arial" w:hAnsi="Arial" w:eastAsia="Arial"/>
          <w:b w:val="0"/>
          <w:sz w:val="22"/>
        </w:rPr>
        <w:t>you have just spoken to my heart,</w:t>
      </w:r>
    </w:p>
    <w:p>
      <w:r>
        <w:rPr>
          <w:rFonts w:ascii="Arial" w:hAnsi="Arial" w:eastAsia="Arial"/>
          <w:b w:val="0"/>
          <w:sz w:val="22"/>
        </w:rPr>
        <w:t>what beautiful,</w:t>
      </w:r>
    </w:p>
    <w:p>
      <w:r>
        <w:rPr>
          <w:rFonts w:ascii="Arial" w:hAnsi="Arial" w:eastAsia="Arial"/>
          <w:b w:val="0"/>
          <w:sz w:val="22"/>
        </w:rPr>
        <w:t>wonderful words,</w:t>
      </w:r>
    </w:p>
    <w:p>
      <w:r>
        <w:rPr>
          <w:rFonts w:ascii="Arial" w:hAnsi="Arial" w:eastAsia="Arial"/>
          <w:b w:val="0"/>
          <w:sz w:val="22"/>
        </w:rPr>
        <w:t>oh, what love I feel for you,</w:t>
      </w:r>
    </w:p>
    <w:p>
      <w:r>
        <w:rPr>
          <w:rFonts w:ascii="Arial" w:hAnsi="Arial" w:eastAsia="Arial"/>
          <w:b w:val="0"/>
          <w:sz w:val="22"/>
        </w:rPr>
        <w:t>and how glad I am,</w:t>
      </w:r>
    </w:p>
    <w:p>
      <w:r>
        <w:rPr>
          <w:rFonts w:ascii="Arial" w:hAnsi="Arial" w:eastAsia="Arial"/>
          <w:b w:val="0"/>
          <w:sz w:val="22"/>
        </w:rPr>
        <w:t>that your words they are true,</w:t>
      </w:r>
    </w:p>
    <w:p>
      <w:r>
        <w:rPr>
          <w:rFonts w:ascii="Arial" w:hAnsi="Arial" w:eastAsia="Arial"/>
          <w:b w:val="0"/>
          <w:sz w:val="22"/>
        </w:rPr>
        <w:t>and oh, how beautiful you look,</w:t>
      </w:r>
    </w:p>
    <w:p>
      <w:r>
        <w:rPr>
          <w:rFonts w:ascii="Arial" w:hAnsi="Arial" w:eastAsia="Arial"/>
          <w:b w:val="0"/>
          <w:sz w:val="22"/>
        </w:rPr>
        <w:t>as I look at you,</w:t>
      </w:r>
    </w:p>
    <w:p>
      <w:r>
        <w:rPr>
          <w:rFonts w:ascii="Arial" w:hAnsi="Arial" w:eastAsia="Arial"/>
          <w:b w:val="0"/>
          <w:sz w:val="22"/>
        </w:rPr>
        <w:t>and those words,</w:t>
      </w:r>
    </w:p>
    <w:p>
      <w:r>
        <w:rPr>
          <w:rFonts w:ascii="Arial" w:hAnsi="Arial" w:eastAsia="Arial"/>
          <w:b w:val="0"/>
          <w:sz w:val="22"/>
        </w:rPr>
        <w:t>I love you,</w:t>
      </w:r>
    </w:p>
    <w:p>
      <w:r>
        <w:rPr>
          <w:rFonts w:ascii="Arial" w:hAnsi="Arial" w:eastAsia="Arial"/>
          <w:b w:val="0"/>
          <w:sz w:val="22"/>
        </w:rPr>
        <w:t>what sensuality,</w:t>
      </w:r>
    </w:p>
    <w:p>
      <w:r>
        <w:rPr>
          <w:rFonts w:ascii="Arial" w:hAnsi="Arial" w:eastAsia="Arial"/>
          <w:b w:val="0"/>
          <w:sz w:val="22"/>
        </w:rPr>
        <w:t>and emotion they convey,</w:t>
      </w:r>
    </w:p>
    <w:p>
      <w:r>
        <w:rPr>
          <w:rFonts w:ascii="Arial" w:hAnsi="Arial" w:eastAsia="Arial"/>
          <w:b w:val="0"/>
          <w:sz w:val="22"/>
        </w:rPr>
        <w:t>and what gorgeous kisses upon my lips,</w:t>
      </w:r>
    </w:p>
    <w:p>
      <w:r>
        <w:rPr>
          <w:rFonts w:ascii="Arial" w:hAnsi="Arial" w:eastAsia="Arial"/>
          <w:b w:val="0"/>
          <w:sz w:val="22"/>
        </w:rPr>
        <w:t>kisses as sweet as honey,</w:t>
      </w:r>
    </w:p>
    <w:p>
      <w:r>
        <w:rPr>
          <w:rFonts w:ascii="Arial" w:hAnsi="Arial" w:eastAsia="Arial"/>
          <w:b w:val="0"/>
          <w:sz w:val="22"/>
        </w:rPr>
        <w:t>a smile so beautiful,</w:t>
      </w:r>
    </w:p>
    <w:p>
      <w:r>
        <w:rPr>
          <w:rFonts w:ascii="Arial" w:hAnsi="Arial" w:eastAsia="Arial"/>
          <w:b w:val="0"/>
          <w:sz w:val="22"/>
        </w:rPr>
        <w:t>a moment so glorious,</w:t>
      </w:r>
    </w:p>
    <w:p>
      <w:r>
        <w:rPr>
          <w:rFonts w:ascii="Arial" w:hAnsi="Arial" w:eastAsia="Arial"/>
          <w:b w:val="0"/>
          <w:sz w:val="22"/>
        </w:rPr>
        <w:t>so spontaneous,</w:t>
      </w:r>
    </w:p>
    <w:p>
      <w:r>
        <w:rPr>
          <w:rFonts w:ascii="Arial" w:hAnsi="Arial" w:eastAsia="Arial"/>
          <w:b w:val="0"/>
          <w:sz w:val="22"/>
        </w:rPr>
        <w:t>so wonderful,</w:t>
      </w:r>
    </w:p>
    <w:p>
      <w:r>
        <w:rPr>
          <w:rFonts w:ascii="Arial" w:hAnsi="Arial" w:eastAsia="Arial"/>
          <w:b w:val="0"/>
          <w:sz w:val="22"/>
        </w:rPr>
        <w:t>a moment with such happiness,</w:t>
      </w:r>
    </w:p>
    <w:p>
      <w:r>
        <w:rPr>
          <w:rFonts w:ascii="Arial" w:hAnsi="Arial" w:eastAsia="Arial"/>
          <w:b w:val="0"/>
          <w:sz w:val="22"/>
        </w:rPr>
        <w:t>and oh,</w:t>
      </w:r>
    </w:p>
    <w:p>
      <w:r>
        <w:rPr>
          <w:rFonts w:ascii="Arial" w:hAnsi="Arial" w:eastAsia="Arial"/>
          <w:b w:val="0"/>
          <w:sz w:val="22"/>
        </w:rPr>
        <w:t>oh, my beating heart,</w:t>
      </w:r>
    </w:p>
    <w:p>
      <w:r>
        <w:rPr>
          <w:rFonts w:ascii="Arial" w:hAnsi="Arial" w:eastAsia="Arial"/>
          <w:b w:val="0"/>
          <w:sz w:val="22"/>
        </w:rPr>
        <w:t>how lucky I am,</w:t>
      </w:r>
    </w:p>
    <w:p>
      <w:r>
        <w:rPr>
          <w:rFonts w:ascii="Arial" w:hAnsi="Arial" w:eastAsia="Arial"/>
          <w:b w:val="0"/>
          <w:sz w:val="22"/>
        </w:rPr>
        <w:t>how truly lucky I am,</w:t>
      </w:r>
    </w:p>
    <w:p>
      <w:r>
        <w:rPr>
          <w:rFonts w:ascii="Arial" w:hAnsi="Arial" w:eastAsia="Arial"/>
          <w:b w:val="0"/>
          <w:sz w:val="22"/>
        </w:rPr>
        <w:t>that it is true.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