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One last job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One last job,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 to him, and he had a job for you to do.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gave you the gun and the bullets,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gave you the gun and the bullets,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paid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shot your wife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went for a beer with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afterwards outside he put some bullets in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put some bullets in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took your keys and took all that you had 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went and lived life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all the death and the blood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carried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carried on as if nothing had happened,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mental strength that must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fortitude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cold cold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carry on without worrying at all about the blood spilled,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bodies that had piled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enjoy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sit happily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 miraculously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easy work you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easy work you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bullets, guns and killing for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bullets, guns and killing for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cold, cold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retired in the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