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One hour</w:t>
      </w:r>
    </w:p>
    <w:p/>
    <w:p>
      <w:r>
        <w:rPr>
          <w:rFonts w:ascii="Arial" w:hAnsi="Arial" w:eastAsia="Arial"/>
          <w:b w:val="0"/>
          <w:sz w:val="22"/>
        </w:rPr>
        <w:t>One hour,</w:t>
      </w:r>
    </w:p>
    <w:p>
      <w:r>
        <w:rPr>
          <w:rFonts w:ascii="Arial" w:hAnsi="Arial" w:eastAsia="Arial"/>
          <w:b w:val="0"/>
          <w:sz w:val="22"/>
        </w:rPr>
        <w:t>one hour with you,</w:t>
      </w:r>
    </w:p>
    <w:p>
      <w:r>
        <w:rPr>
          <w:rFonts w:ascii="Arial" w:hAnsi="Arial" w:eastAsia="Arial"/>
          <w:b w:val="0"/>
          <w:sz w:val="22"/>
        </w:rPr>
        <w:t>and small talk and change,</w:t>
      </w:r>
    </w:p>
    <w:p>
      <w:r>
        <w:rPr>
          <w:rFonts w:ascii="Arial" w:hAnsi="Arial" w:eastAsia="Arial"/>
          <w:b w:val="0"/>
          <w:sz w:val="22"/>
        </w:rPr>
        <w:t>and no progress between me and you,</w:t>
      </w:r>
    </w:p>
    <w:p>
      <w:r>
        <w:rPr>
          <w:rFonts w:ascii="Arial" w:hAnsi="Arial" w:eastAsia="Arial"/>
          <w:b w:val="0"/>
          <w:sz w:val="22"/>
        </w:rPr>
        <w:t>because you fail to understand me,</w:t>
      </w:r>
    </w:p>
    <w:p>
      <w:r>
        <w:rPr>
          <w:rFonts w:ascii="Arial" w:hAnsi="Arial" w:eastAsia="Arial"/>
          <w:b w:val="0"/>
          <w:sz w:val="22"/>
        </w:rPr>
        <w:t>and I fail to understand you,</w:t>
      </w:r>
    </w:p>
    <w:p>
      <w:r>
        <w:rPr>
          <w:rFonts w:ascii="Arial" w:hAnsi="Arial" w:eastAsia="Arial"/>
          <w:b w:val="0"/>
          <w:sz w:val="22"/>
        </w:rPr>
        <w:t>and you do not see things the way that I do,</w:t>
      </w:r>
    </w:p>
    <w:p>
      <w:r>
        <w:rPr>
          <w:rFonts w:ascii="Arial" w:hAnsi="Arial" w:eastAsia="Arial"/>
          <w:b w:val="0"/>
          <w:sz w:val="22"/>
        </w:rPr>
        <w:t>and our love, it is ebbing away,</w:t>
      </w:r>
    </w:p>
    <w:p>
      <w:r>
        <w:rPr>
          <w:rFonts w:ascii="Arial" w:hAnsi="Arial" w:eastAsia="Arial"/>
          <w:b w:val="0"/>
          <w:sz w:val="22"/>
        </w:rPr>
        <w:t>in the minutes in the hour that we have together,</w:t>
      </w:r>
    </w:p>
    <w:p>
      <w:r>
        <w:rPr>
          <w:rFonts w:ascii="Arial" w:hAnsi="Arial" w:eastAsia="Arial"/>
          <w:b w:val="0"/>
          <w:sz w:val="22"/>
        </w:rPr>
        <w:t>and you look at me tentatively,</w:t>
      </w:r>
    </w:p>
    <w:p>
      <w:r>
        <w:rPr>
          <w:rFonts w:ascii="Arial" w:hAnsi="Arial" w:eastAsia="Arial"/>
          <w:b w:val="0"/>
          <w:sz w:val="22"/>
        </w:rPr>
        <w:t>and there are few words that come from your lips,</w:t>
      </w:r>
    </w:p>
    <w:p>
      <w:r>
        <w:rPr>
          <w:rFonts w:ascii="Arial" w:hAnsi="Arial" w:eastAsia="Arial"/>
          <w:b w:val="0"/>
          <w:sz w:val="22"/>
        </w:rPr>
        <w:t>and the words that you say are angry and bitter,</w:t>
      </w:r>
    </w:p>
    <w:p>
      <w:r>
        <w:rPr>
          <w:rFonts w:ascii="Arial" w:hAnsi="Arial" w:eastAsia="Arial"/>
          <w:b w:val="0"/>
          <w:sz w:val="22"/>
        </w:rPr>
        <w:t>and I am taken aback,</w:t>
      </w:r>
    </w:p>
    <w:p>
      <w:r>
        <w:rPr>
          <w:rFonts w:ascii="Arial" w:hAnsi="Arial" w:eastAsia="Arial"/>
          <w:b w:val="0"/>
          <w:sz w:val="22"/>
        </w:rPr>
        <w:t>and alas,</w:t>
      </w:r>
    </w:p>
    <w:p>
      <w:r>
        <w:rPr>
          <w:rFonts w:ascii="Arial" w:hAnsi="Arial" w:eastAsia="Arial"/>
          <w:b w:val="0"/>
          <w:sz w:val="22"/>
        </w:rPr>
        <w:t>alas, one hour with you is not the best time spent,</w:t>
      </w:r>
    </w:p>
    <w:p>
      <w:r>
        <w:rPr>
          <w:rFonts w:ascii="Arial" w:hAnsi="Arial" w:eastAsia="Arial"/>
          <w:b w:val="0"/>
          <w:sz w:val="22"/>
        </w:rPr>
        <w:t>because you will not repent,</w:t>
      </w:r>
    </w:p>
    <w:p>
      <w:r>
        <w:rPr>
          <w:rFonts w:ascii="Arial" w:hAnsi="Arial" w:eastAsia="Arial"/>
          <w:b w:val="0"/>
          <w:sz w:val="22"/>
        </w:rPr>
        <w:t>and your demands are far too many,</w:t>
      </w:r>
    </w:p>
    <w:p>
      <w:r>
        <w:rPr>
          <w:rFonts w:ascii="Arial" w:hAnsi="Arial" w:eastAsia="Arial"/>
          <w:b w:val="0"/>
          <w:sz w:val="22"/>
        </w:rPr>
        <w:t>and not what I was wanting to hear from you,</w:t>
      </w:r>
    </w:p>
    <w:p>
      <w:r>
        <w:rPr>
          <w:rFonts w:ascii="Arial" w:hAnsi="Arial" w:eastAsia="Arial"/>
          <w:b w:val="0"/>
          <w:sz w:val="22"/>
        </w:rPr>
        <w:t>and alas we get nowhere,</w:t>
      </w:r>
    </w:p>
    <w:p>
      <w:r>
        <w:rPr>
          <w:rFonts w:ascii="Arial" w:hAnsi="Arial" w:eastAsia="Arial"/>
          <w:b w:val="0"/>
          <w:sz w:val="22"/>
        </w:rPr>
        <w:t>and we agree to disagree,</w:t>
      </w:r>
    </w:p>
    <w:p>
      <w:r>
        <w:rPr>
          <w:rFonts w:ascii="Arial" w:hAnsi="Arial" w:eastAsia="Arial"/>
          <w:b w:val="0"/>
          <w:sz w:val="22"/>
        </w:rPr>
        <w:t>and we go our separate ways,</w:t>
      </w:r>
    </w:p>
    <w:p>
      <w:r>
        <w:rPr>
          <w:rFonts w:ascii="Arial" w:hAnsi="Arial" w:eastAsia="Arial"/>
          <w:b w:val="0"/>
          <w:sz w:val="22"/>
        </w:rPr>
        <w:t>and my heart it aches,</w:t>
      </w:r>
    </w:p>
    <w:p>
      <w:r>
        <w:rPr>
          <w:rFonts w:ascii="Arial" w:hAnsi="Arial" w:eastAsia="Arial"/>
          <w:b w:val="0"/>
          <w:sz w:val="22"/>
        </w:rPr>
        <w:t>my heart it aches,</w:t>
      </w:r>
    </w:p>
    <w:p>
      <w:r>
        <w:rPr>
          <w:rFonts w:ascii="Arial" w:hAnsi="Arial" w:eastAsia="Arial"/>
          <w:b w:val="0"/>
          <w:sz w:val="22"/>
        </w:rPr>
        <w:t>and we are closer to going our separate ways,</w:t>
      </w:r>
    </w:p>
    <w:p>
      <w:r>
        <w:rPr>
          <w:rFonts w:ascii="Arial" w:hAnsi="Arial" w:eastAsia="Arial"/>
          <w:b w:val="0"/>
          <w:sz w:val="22"/>
        </w:rPr>
        <w:t>and I feel in a daze, and I feel confused,</w:t>
      </w:r>
    </w:p>
    <w:p>
      <w:r>
        <w:rPr>
          <w:rFonts w:ascii="Arial" w:hAnsi="Arial" w:eastAsia="Arial"/>
          <w:b w:val="0"/>
          <w:sz w:val="22"/>
        </w:rPr>
        <w:t>I feel confused about you,</w:t>
      </w:r>
    </w:p>
    <w:p>
      <w:r>
        <w:rPr>
          <w:rFonts w:ascii="Arial" w:hAnsi="Arial" w:eastAsia="Arial"/>
          <w:b w:val="0"/>
          <w:sz w:val="22"/>
        </w:rPr>
        <w:t>and you rapidly walk away,</w:t>
      </w:r>
    </w:p>
    <w:p>
      <w:r>
        <w:rPr>
          <w:rFonts w:ascii="Arial" w:hAnsi="Arial" w:eastAsia="Arial"/>
          <w:b w:val="0"/>
          <w:sz w:val="22"/>
        </w:rPr>
        <w:t>when all I want is for you to be in my arms again,</w:t>
      </w:r>
    </w:p>
    <w:p>
      <w:r>
        <w:rPr>
          <w:rFonts w:ascii="Arial" w:hAnsi="Arial" w:eastAsia="Arial"/>
          <w:b w:val="0"/>
          <w:sz w:val="22"/>
        </w:rPr>
        <w:t>but we are all talked out,</w:t>
      </w:r>
    </w:p>
    <w:p>
      <w:r>
        <w:rPr>
          <w:rFonts w:ascii="Arial" w:hAnsi="Arial" w:eastAsia="Arial"/>
          <w:b w:val="0"/>
          <w:sz w:val="22"/>
        </w:rPr>
        <w:t>and our relationship,</w:t>
      </w:r>
    </w:p>
    <w:p>
      <w:r>
        <w:rPr>
          <w:rFonts w:ascii="Arial" w:hAnsi="Arial" w:eastAsia="Arial"/>
          <w:b w:val="0"/>
          <w:sz w:val="22"/>
        </w:rPr>
        <w:t>it seems frittered away,</w:t>
      </w:r>
    </w:p>
    <w:p>
      <w:r>
        <w:rPr>
          <w:rFonts w:ascii="Arial" w:hAnsi="Arial" w:eastAsia="Arial"/>
          <w:b w:val="0"/>
          <w:sz w:val="22"/>
        </w:rPr>
        <w:t>and it is a shame,</w:t>
      </w:r>
    </w:p>
    <w:p>
      <w:r>
        <w:rPr>
          <w:rFonts w:ascii="Arial" w:hAnsi="Arial" w:eastAsia="Arial"/>
          <w:b w:val="0"/>
          <w:sz w:val="22"/>
        </w:rPr>
        <w:t>a shame that misunderstanding,</w:t>
      </w:r>
    </w:p>
    <w:p>
      <w:r>
        <w:rPr>
          <w:rFonts w:ascii="Arial" w:hAnsi="Arial" w:eastAsia="Arial"/>
          <w:b w:val="0"/>
          <w:sz w:val="22"/>
        </w:rPr>
        <w:t>and darkness,</w:t>
      </w:r>
    </w:p>
    <w:p>
      <w:r>
        <w:rPr>
          <w:rFonts w:ascii="Arial" w:hAnsi="Arial" w:eastAsia="Arial"/>
          <w:b w:val="0"/>
          <w:sz w:val="22"/>
        </w:rPr>
        <w:t>have clouded our way,</w:t>
      </w:r>
    </w:p>
    <w:p>
      <w:r>
        <w:rPr>
          <w:rFonts w:ascii="Arial" w:hAnsi="Arial" w:eastAsia="Arial"/>
          <w:b w:val="0"/>
          <w:sz w:val="22"/>
        </w:rPr>
        <w:t>our way to what I once thought,</w:t>
      </w:r>
    </w:p>
    <w:p>
      <w:r>
        <w:rPr>
          <w:rFonts w:ascii="Arial" w:hAnsi="Arial" w:eastAsia="Arial"/>
          <w:b w:val="0"/>
          <w:sz w:val="22"/>
        </w:rPr>
        <w:t>was a bright future,</w:t>
      </w:r>
    </w:p>
    <w:p>
      <w:r>
        <w:rPr>
          <w:rFonts w:ascii="Arial" w:hAnsi="Arial" w:eastAsia="Arial"/>
          <w:b w:val="0"/>
          <w:sz w:val="22"/>
        </w:rPr>
        <w:t>and now,</w:t>
      </w:r>
    </w:p>
    <w:p>
      <w:r>
        <w:rPr>
          <w:rFonts w:ascii="Arial" w:hAnsi="Arial" w:eastAsia="Arial"/>
          <w:b w:val="0"/>
          <w:sz w:val="22"/>
        </w:rPr>
        <w:t>now, all I feel is dismay,</w:t>
      </w:r>
    </w:p>
    <w:p>
      <w:r>
        <w:rPr>
          <w:rFonts w:ascii="Arial" w:hAnsi="Arial" w:eastAsia="Arial"/>
          <w:b w:val="0"/>
          <w:sz w:val="22"/>
        </w:rPr>
        <w:t>all I feel is dismay,</w:t>
      </w:r>
    </w:p>
    <w:p>
      <w:r>
        <w:rPr>
          <w:rFonts w:ascii="Arial" w:hAnsi="Arial" w:eastAsia="Arial"/>
          <w:b w:val="0"/>
          <w:sz w:val="22"/>
        </w:rPr>
        <w:t>and I wish it would go away,</w:t>
      </w:r>
    </w:p>
    <w:p>
      <w:r>
        <w:rPr>
          <w:rFonts w:ascii="Arial" w:hAnsi="Arial" w:eastAsia="Arial"/>
          <w:b w:val="0"/>
          <w:sz w:val="22"/>
        </w:rPr>
        <w:t>but here I am today,</w:t>
      </w:r>
    </w:p>
    <w:p>
      <w:r>
        <w:rPr>
          <w:rFonts w:ascii="Arial" w:hAnsi="Arial" w:eastAsia="Arial"/>
          <w:b w:val="0"/>
          <w:sz w:val="22"/>
        </w:rPr>
        <w:t>facing the reality,</w:t>
      </w:r>
    </w:p>
    <w:p>
      <w:r>
        <w:rPr>
          <w:rFonts w:ascii="Arial" w:hAnsi="Arial" w:eastAsia="Arial"/>
          <w:b w:val="0"/>
          <w:sz w:val="22"/>
        </w:rPr>
        <w:t>that we were not meant to be,</w:t>
      </w:r>
    </w:p>
    <w:p>
      <w:r>
        <w:rPr>
          <w:rFonts w:ascii="Arial" w:hAnsi="Arial" w:eastAsia="Arial"/>
          <w:b w:val="0"/>
          <w:sz w:val="22"/>
        </w:rPr>
        <w:t>and solemnly,</w:t>
      </w:r>
    </w:p>
    <w:p>
      <w:r>
        <w:rPr>
          <w:rFonts w:ascii="Arial" w:hAnsi="Arial" w:eastAsia="Arial"/>
          <w:b w:val="0"/>
          <w:sz w:val="22"/>
        </w:rPr>
        <w:t>I watch you walk into the distance,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it sinks lower than ever before,</w:t>
      </w:r>
    </w:p>
    <w:p>
      <w:r>
        <w:rPr>
          <w:rFonts w:ascii="Arial" w:hAnsi="Arial" w:eastAsia="Arial"/>
          <w:b w:val="0"/>
          <w:sz w:val="22"/>
        </w:rPr>
        <w:t>and how I rue this day,</w:t>
      </w:r>
    </w:p>
    <w:p>
      <w:r>
        <w:rPr>
          <w:rFonts w:ascii="Arial" w:hAnsi="Arial" w:eastAsia="Arial"/>
          <w:b w:val="0"/>
          <w:sz w:val="22"/>
        </w:rPr>
        <w:t>and how I wish for its end,</w:t>
      </w:r>
    </w:p>
    <w:p>
      <w:r>
        <w:rPr>
          <w:rFonts w:ascii="Arial" w:hAnsi="Arial" w:eastAsia="Arial"/>
          <w:b w:val="0"/>
          <w:sz w:val="22"/>
        </w:rPr>
        <w:t>and for you to have a change of heart,</w:t>
      </w:r>
    </w:p>
    <w:p>
      <w:r>
        <w:rPr>
          <w:rFonts w:ascii="Arial" w:hAnsi="Arial" w:eastAsia="Arial"/>
          <w:b w:val="0"/>
          <w:sz w:val="22"/>
        </w:rPr>
        <w:t>because,</w:t>
      </w:r>
    </w:p>
    <w:p>
      <w:r>
        <w:rPr>
          <w:rFonts w:ascii="Arial" w:hAnsi="Arial" w:eastAsia="Arial"/>
          <w:b w:val="0"/>
          <w:sz w:val="22"/>
        </w:rPr>
        <w:t>how heart-breaking it is,</w:t>
      </w:r>
    </w:p>
    <w:p>
      <w:r>
        <w:rPr>
          <w:rFonts w:ascii="Arial" w:hAnsi="Arial" w:eastAsia="Arial"/>
          <w:b w:val="0"/>
          <w:sz w:val="22"/>
        </w:rPr>
        <w:t>that we cannot see eye to eye,</w:t>
      </w:r>
    </w:p>
    <w:p>
      <w:r>
        <w:rPr>
          <w:rFonts w:ascii="Arial" w:hAnsi="Arial" w:eastAsia="Arial"/>
          <w:b w:val="0"/>
          <w:sz w:val="22"/>
        </w:rPr>
        <w:t>and our love,</w:t>
      </w:r>
    </w:p>
    <w:p>
      <w:r>
        <w:rPr>
          <w:rFonts w:ascii="Arial" w:hAnsi="Arial" w:eastAsia="Arial"/>
          <w:b w:val="0"/>
          <w:sz w:val="22"/>
        </w:rPr>
        <w:t>it is rapidly fading,</w:t>
      </w:r>
    </w:p>
    <w:p>
      <w:r>
        <w:rPr>
          <w:rFonts w:ascii="Arial" w:hAnsi="Arial" w:eastAsia="Arial"/>
          <w:b w:val="0"/>
          <w:sz w:val="22"/>
        </w:rPr>
        <w:t>rapidly fading,</w:t>
      </w:r>
    </w:p>
    <w:p>
      <w:r>
        <w:rPr>
          <w:rFonts w:ascii="Arial" w:hAnsi="Arial" w:eastAsia="Arial"/>
          <w:b w:val="0"/>
          <w:sz w:val="22"/>
        </w:rPr>
        <w:t>fading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