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One</w:t>
      </w:r>
    </w:p>
    <w:p/>
    <w:p>
      <w:r>
        <w:rPr>
          <w:rFonts w:ascii="Arial" w:hAnsi="Arial" w:eastAsia="Arial"/>
          <w:b w:val="0"/>
          <w:sz w:val="22"/>
        </w:rPr>
        <w:t>One for unity, one for you and me,</w:t>
      </w:r>
    </w:p>
    <w:p>
      <w:r>
        <w:rPr>
          <w:rFonts w:ascii="Arial" w:hAnsi="Arial" w:eastAsia="Arial"/>
          <w:b w:val="0"/>
          <w:sz w:val="22"/>
        </w:rPr>
        <w:t>one hand upon a hand,</w:t>
      </w:r>
    </w:p>
    <w:p>
      <w:r>
        <w:rPr>
          <w:rFonts w:ascii="Arial" w:hAnsi="Arial" w:eastAsia="Arial"/>
          <w:b w:val="0"/>
          <w:sz w:val="22"/>
        </w:rPr>
        <w:t>one, together as one,</w:t>
      </w:r>
    </w:p>
    <w:p>
      <w:r>
        <w:rPr>
          <w:rFonts w:ascii="Arial" w:hAnsi="Arial" w:eastAsia="Arial"/>
          <w:b w:val="0"/>
          <w:sz w:val="22"/>
        </w:rPr>
        <w:t>your hand on mine,</w:t>
      </w:r>
    </w:p>
    <w:p>
      <w:r>
        <w:rPr>
          <w:rFonts w:ascii="Arial" w:hAnsi="Arial" w:eastAsia="Arial"/>
          <w:b w:val="0"/>
          <w:sz w:val="22"/>
        </w:rPr>
        <w:t>so delicate and graceful,</w:t>
      </w:r>
    </w:p>
    <w:p>
      <w:r>
        <w:rPr>
          <w:rFonts w:ascii="Arial" w:hAnsi="Arial" w:eastAsia="Arial"/>
          <w:b w:val="0"/>
          <w:sz w:val="22"/>
        </w:rPr>
        <w:t>and as calming as the sea,</w:t>
      </w:r>
    </w:p>
    <w:p>
      <w:r>
        <w:rPr>
          <w:rFonts w:ascii="Arial" w:hAnsi="Arial" w:eastAsia="Arial"/>
          <w:b w:val="0"/>
          <w:sz w:val="22"/>
        </w:rPr>
        <w:t>one, one beauty,</w:t>
      </w:r>
    </w:p>
    <w:p>
      <w:r>
        <w:rPr>
          <w:rFonts w:ascii="Arial" w:hAnsi="Arial" w:eastAsia="Arial"/>
          <w:b w:val="0"/>
          <w:sz w:val="22"/>
        </w:rPr>
        <w:t>the nature of us,</w:t>
      </w:r>
    </w:p>
    <w:p>
      <w:r>
        <w:rPr>
          <w:rFonts w:ascii="Arial" w:hAnsi="Arial" w:eastAsia="Arial"/>
          <w:b w:val="0"/>
          <w:sz w:val="22"/>
        </w:rPr>
        <w:t>the nature of we,</w:t>
      </w:r>
    </w:p>
    <w:p>
      <w:r>
        <w:rPr>
          <w:rFonts w:ascii="Arial" w:hAnsi="Arial" w:eastAsia="Arial"/>
          <w:b w:val="0"/>
          <w:sz w:val="22"/>
        </w:rPr>
        <w:t>together as one, hand in hand,</w:t>
      </w:r>
    </w:p>
    <w:p>
      <w:r>
        <w:rPr>
          <w:rFonts w:ascii="Arial" w:hAnsi="Arial" w:eastAsia="Arial"/>
          <w:b w:val="0"/>
          <w:sz w:val="22"/>
        </w:rPr>
        <w:t>as we walk the land, in the sun,</w:t>
      </w:r>
    </w:p>
    <w:p>
      <w:r>
        <w:rPr>
          <w:rFonts w:ascii="Arial" w:hAnsi="Arial" w:eastAsia="Arial"/>
          <w:b w:val="0"/>
          <w:sz w:val="22"/>
        </w:rPr>
        <w:t>with the sun so glorious and shining down so beautifully,</w:t>
      </w:r>
    </w:p>
    <w:p>
      <w:r>
        <w:rPr>
          <w:rFonts w:ascii="Arial" w:hAnsi="Arial" w:eastAsia="Arial"/>
          <w:b w:val="0"/>
          <w:sz w:val="22"/>
        </w:rPr>
        <w:t>yes, one, together as one,</w:t>
      </w:r>
    </w:p>
    <w:p>
      <w:r>
        <w:rPr>
          <w:rFonts w:ascii="Arial" w:hAnsi="Arial" w:eastAsia="Arial"/>
          <w:b w:val="0"/>
          <w:sz w:val="22"/>
        </w:rPr>
        <w:t>and at peace in natures glorious majesty,</w:t>
      </w:r>
    </w:p>
    <w:p>
      <w:r>
        <w:rPr>
          <w:rFonts w:ascii="Arial" w:hAnsi="Arial" w:eastAsia="Arial"/>
          <w:b w:val="0"/>
          <w:sz w:val="22"/>
        </w:rPr>
        <w:t>one, together, in harmony,</w:t>
      </w:r>
    </w:p>
    <w:p>
      <w:r>
        <w:rPr>
          <w:rFonts w:ascii="Arial" w:hAnsi="Arial" w:eastAsia="Arial"/>
          <w:b w:val="0"/>
          <w:sz w:val="22"/>
        </w:rPr>
        <w:t>oh, how magical this feeling is with you and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