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Once was the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Once was the time where the daylight crept upon thine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once, but now you are cloaked in your tomb,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greyest of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the tree grows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overshadows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grass grows wild,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your gravestone your name has disappeared,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who you were,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what visions you had seen with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seems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seems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to be forgotten and not remembered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terrible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try to imagine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bring the dead back to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could have talked for 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could have admired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in your grey tomb you are long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has reclaimed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along with the history of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I stand before you none the wiser,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none the wiser, but I pay my respects,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pay my respects for your part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alone now I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alone I stand but will I be remembered,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we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once the sun has exploded and died,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erased physically forevermore,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terrible all-powerful final destructive act.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