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this lonely road</w:t>
      </w:r>
    </w:p>
    <w:p/>
    <w:p>
      <w:r>
        <w:rPr>
          <w:rFonts w:ascii="Arial" w:hAnsi="Arial" w:eastAsia="Arial"/>
          <w:b w:val="0"/>
          <w:sz w:val="22"/>
        </w:rPr>
        <w:t>On this lonely road,</w:t>
      </w:r>
    </w:p>
    <w:p>
      <w:r>
        <w:rPr>
          <w:rFonts w:ascii="Arial" w:hAnsi="Arial" w:eastAsia="Arial"/>
          <w:b w:val="0"/>
          <w:sz w:val="22"/>
        </w:rPr>
        <w:t>on this lonely road to who knows where,</w:t>
      </w:r>
    </w:p>
    <w:p>
      <w:r>
        <w:rPr>
          <w:rFonts w:ascii="Arial" w:hAnsi="Arial" w:eastAsia="Arial"/>
          <w:b w:val="0"/>
          <w:sz w:val="22"/>
        </w:rPr>
        <w:t>on this road to where many do not go,</w:t>
      </w:r>
    </w:p>
    <w:p>
      <w:r>
        <w:rPr>
          <w:rFonts w:ascii="Arial" w:hAnsi="Arial" w:eastAsia="Arial"/>
          <w:b w:val="0"/>
          <w:sz w:val="22"/>
        </w:rPr>
        <w:t>how many terrible disturbances in modern society,</w:t>
      </w:r>
    </w:p>
    <w:p>
      <w:r>
        <w:rPr>
          <w:rFonts w:ascii="Arial" w:hAnsi="Arial" w:eastAsia="Arial"/>
          <w:b w:val="0"/>
          <w:sz w:val="22"/>
        </w:rPr>
        <w:t>there are of the soul, that disturb your mind,</w:t>
      </w:r>
    </w:p>
    <w:p>
      <w:r>
        <w:rPr>
          <w:rFonts w:ascii="Arial" w:hAnsi="Arial" w:eastAsia="Arial"/>
          <w:b w:val="0"/>
          <w:sz w:val="22"/>
        </w:rPr>
        <w:t>and that disrupt your flow, on this lonely road,</w:t>
      </w:r>
    </w:p>
    <w:p>
      <w:r>
        <w:rPr>
          <w:rFonts w:ascii="Arial" w:hAnsi="Arial" w:eastAsia="Arial"/>
          <w:b w:val="0"/>
          <w:sz w:val="22"/>
        </w:rPr>
        <w:t>on this lonely road to where many do not go,</w:t>
      </w:r>
    </w:p>
    <w:p>
      <w:r>
        <w:rPr>
          <w:rFonts w:ascii="Arial" w:hAnsi="Arial" w:eastAsia="Arial"/>
          <w:b w:val="0"/>
          <w:sz w:val="22"/>
        </w:rPr>
        <w:t>what dark times drive you out of your mind,</w:t>
      </w:r>
    </w:p>
    <w:p>
      <w:r>
        <w:rPr>
          <w:rFonts w:ascii="Arial" w:hAnsi="Arial" w:eastAsia="Arial"/>
          <w:b w:val="0"/>
          <w:sz w:val="22"/>
        </w:rPr>
        <w:t>and to the edge of the precipice,</w:t>
      </w:r>
    </w:p>
    <w:p>
      <w:r>
        <w:rPr>
          <w:rFonts w:ascii="Arial" w:hAnsi="Arial" w:eastAsia="Arial"/>
          <w:b w:val="0"/>
          <w:sz w:val="22"/>
        </w:rPr>
        <w:t>and to the point where you are ready to commit suicide,</w:t>
      </w:r>
    </w:p>
    <w:p>
      <w:r>
        <w:rPr>
          <w:rFonts w:ascii="Arial" w:hAnsi="Arial" w:eastAsia="Arial"/>
          <w:b w:val="0"/>
          <w:sz w:val="22"/>
        </w:rPr>
        <w:t>bewildering your loved ones and friends with your unknown unhappiness who you kept it hidden from,</w:t>
      </w:r>
    </w:p>
    <w:p>
      <w:r>
        <w:rPr>
          <w:rFonts w:ascii="Arial" w:hAnsi="Arial" w:eastAsia="Arial"/>
          <w:b w:val="0"/>
          <w:sz w:val="22"/>
        </w:rPr>
        <w:t>oh, the devilry and the torments of the soul,</w:t>
      </w:r>
    </w:p>
    <w:p>
      <w:r>
        <w:rPr>
          <w:rFonts w:ascii="Arial" w:hAnsi="Arial" w:eastAsia="Arial"/>
          <w:b w:val="0"/>
          <w:sz w:val="22"/>
        </w:rPr>
        <w:t>oh, the anguish,</w:t>
      </w:r>
    </w:p>
    <w:p>
      <w:r>
        <w:rPr>
          <w:rFonts w:ascii="Arial" w:hAnsi="Arial" w:eastAsia="Arial"/>
          <w:b w:val="0"/>
          <w:sz w:val="22"/>
        </w:rPr>
        <w:t>the frustration and the pain that wrecks the brain,</w:t>
      </w:r>
    </w:p>
    <w:p>
      <w:r>
        <w:rPr>
          <w:rFonts w:ascii="Arial" w:hAnsi="Arial" w:eastAsia="Arial"/>
          <w:b w:val="0"/>
          <w:sz w:val="22"/>
        </w:rPr>
        <w:t>and that shatters the heart,</w:t>
      </w:r>
    </w:p>
    <w:p>
      <w:r>
        <w:rPr>
          <w:rFonts w:ascii="Arial" w:hAnsi="Arial" w:eastAsia="Arial"/>
          <w:b w:val="0"/>
          <w:sz w:val="22"/>
        </w:rPr>
        <w:t>and that leaves you in a black hole,</w:t>
      </w:r>
    </w:p>
    <w:p>
      <w:r>
        <w:rPr>
          <w:rFonts w:ascii="Arial" w:hAnsi="Arial" w:eastAsia="Arial"/>
          <w:b w:val="0"/>
          <w:sz w:val="22"/>
        </w:rPr>
        <w:t>a black hole much deeper than you could ever wish to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