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On the outside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where you are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inside as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drinking my coffee in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make funny faces through the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the youngster,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with the extra energy,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you, who your mother seems to have trouble controlling,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you, you are delighted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make me laugh,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a terrible handful for your mother,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looks of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is funny to me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making those faces,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great to see that exuberance,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joy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excitement in the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mischievous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the laughter,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bring to me and the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smiles as I drink my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the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on the outside,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plague your mother,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exuberance,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people passing by.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