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On the horizon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On the horizon,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see you, and that is the best view for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you are, an anathema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sure that you annoy most people,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from the grey clouds,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would if I could run fast enough,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run from you to the other side of the world,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run rather rapidly,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much more rapidly than I can run from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 do always want to run from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the rain clouds they only depress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they truly depress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they ruin the mood of the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my heart it sinks, and it drops,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it sinks and it drops, as if filled with rocks,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by God does it so regularly bring such great misery,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such great misery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now, I wish I knew, but the clouds they seem quite proud,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they grow and they grow, and I shout, and I shout,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shout out loud,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shout out loud,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wave my fists in the air in great despair,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tell them to leave because I hate them with a passion,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would rather worship the sun,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of which I wish, it wasn't so rare,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but, those clouds, those grey sombre clouds,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them I truly do not care, no for them, I truly do not care,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that is an understatement,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 understatement of the year,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at those grey clouds,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at those grey clouds I swear,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swear without a care, and I complain to the air,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complain to the breeze, and I say can you, oh breeze,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please take them elsewhere, because they drive me insane,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think that they like it that 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wish of them, I wasn't so aware,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from them I need a holiday,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still, they would probably follow me there,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they probably would follow me there.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