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the floor</w:t>
      </w:r>
    </w:p>
    <w:p/>
    <w:p>
      <w:r>
        <w:rPr>
          <w:rFonts w:ascii="Arial" w:hAnsi="Arial" w:eastAsia="Arial"/>
          <w:b w:val="0"/>
          <w:sz w:val="22"/>
        </w:rPr>
        <w:t>Leaves on the floor,</w:t>
      </w:r>
    </w:p>
    <w:p>
      <w:r>
        <w:rPr>
          <w:rFonts w:ascii="Arial" w:hAnsi="Arial" w:eastAsia="Arial"/>
          <w:b w:val="0"/>
          <w:sz w:val="22"/>
        </w:rPr>
        <w:t>puddles and bits of the branches of trees,</w:t>
      </w:r>
    </w:p>
    <w:p>
      <w:r>
        <w:rPr>
          <w:rFonts w:ascii="Arial" w:hAnsi="Arial" w:eastAsia="Arial"/>
          <w:b w:val="0"/>
          <w:sz w:val="22"/>
        </w:rPr>
        <w:t>and in the puddle’s reflections of me,</w:t>
      </w:r>
    </w:p>
    <w:p>
      <w:r>
        <w:rPr>
          <w:rFonts w:ascii="Arial" w:hAnsi="Arial" w:eastAsia="Arial"/>
          <w:b w:val="0"/>
          <w:sz w:val="22"/>
        </w:rPr>
        <w:t>a happy me as I walk down the street,</w:t>
      </w:r>
    </w:p>
    <w:p>
      <w:r>
        <w:rPr>
          <w:rFonts w:ascii="Arial" w:hAnsi="Arial" w:eastAsia="Arial"/>
          <w:b w:val="0"/>
          <w:sz w:val="22"/>
        </w:rPr>
        <w:t>headed for the store,</w:t>
      </w:r>
    </w:p>
    <w:p>
      <w:r>
        <w:rPr>
          <w:rFonts w:ascii="Arial" w:hAnsi="Arial" w:eastAsia="Arial"/>
          <w:b w:val="0"/>
          <w:sz w:val="22"/>
        </w:rPr>
        <w:t>going to buy you flowers,</w:t>
      </w:r>
    </w:p>
    <w:p>
      <w:r>
        <w:rPr>
          <w:rFonts w:ascii="Arial" w:hAnsi="Arial" w:eastAsia="Arial"/>
          <w:b w:val="0"/>
          <w:sz w:val="22"/>
        </w:rPr>
        <w:t>and the wine and the chocolates,</w:t>
      </w:r>
    </w:p>
    <w:p>
      <w:r>
        <w:rPr>
          <w:rFonts w:ascii="Arial" w:hAnsi="Arial" w:eastAsia="Arial"/>
          <w:b w:val="0"/>
          <w:sz w:val="22"/>
        </w:rPr>
        <w:t>and the romantic things,</w:t>
      </w:r>
    </w:p>
    <w:p>
      <w:r>
        <w:rPr>
          <w:rFonts w:ascii="Arial" w:hAnsi="Arial" w:eastAsia="Arial"/>
          <w:b w:val="0"/>
          <w:sz w:val="22"/>
        </w:rPr>
        <w:t>the dresses and the shoes,</w:t>
      </w:r>
    </w:p>
    <w:p>
      <w:r>
        <w:rPr>
          <w:rFonts w:ascii="Arial" w:hAnsi="Arial" w:eastAsia="Arial"/>
          <w:b w:val="0"/>
          <w:sz w:val="22"/>
        </w:rPr>
        <w:t>that on valentine’s day will bring a smile to your face,</w:t>
      </w:r>
    </w:p>
    <w:p>
      <w:r>
        <w:rPr>
          <w:rFonts w:ascii="Arial" w:hAnsi="Arial" w:eastAsia="Arial"/>
          <w:b w:val="0"/>
          <w:sz w:val="22"/>
        </w:rPr>
        <w:t>and me too when I see you happy,</w:t>
      </w:r>
    </w:p>
    <w:p>
      <w:r>
        <w:rPr>
          <w:rFonts w:ascii="Arial" w:hAnsi="Arial" w:eastAsia="Arial"/>
          <w:b w:val="0"/>
          <w:sz w:val="22"/>
        </w:rPr>
        <w:t>but it is not truly necessary I know,</w:t>
      </w:r>
    </w:p>
    <w:p>
      <w:r>
        <w:rPr>
          <w:rFonts w:ascii="Arial" w:hAnsi="Arial" w:eastAsia="Arial"/>
          <w:b w:val="0"/>
          <w:sz w:val="22"/>
        </w:rPr>
        <w:t>just customary,</w:t>
      </w:r>
    </w:p>
    <w:p>
      <w:r>
        <w:rPr>
          <w:rFonts w:ascii="Arial" w:hAnsi="Arial" w:eastAsia="Arial"/>
          <w:b w:val="0"/>
          <w:sz w:val="22"/>
        </w:rPr>
        <w:t>but the kisses and the tenderness and the smiles,</w:t>
      </w:r>
    </w:p>
    <w:p>
      <w:r>
        <w:rPr>
          <w:rFonts w:ascii="Arial" w:hAnsi="Arial" w:eastAsia="Arial"/>
          <w:b w:val="0"/>
          <w:sz w:val="22"/>
        </w:rPr>
        <w:t>they mean so much more to me,</w:t>
      </w:r>
    </w:p>
    <w:p>
      <w:r>
        <w:rPr>
          <w:rFonts w:ascii="Arial" w:hAnsi="Arial" w:eastAsia="Arial"/>
          <w:b w:val="0"/>
          <w:sz w:val="22"/>
        </w:rPr>
        <w:t>and your love,</w:t>
      </w:r>
    </w:p>
    <w:p>
      <w:r>
        <w:rPr>
          <w:rFonts w:ascii="Arial" w:hAnsi="Arial" w:eastAsia="Arial"/>
          <w:b w:val="0"/>
          <w:sz w:val="22"/>
        </w:rPr>
        <w:t>and the night in each other’s company,</w:t>
      </w:r>
    </w:p>
    <w:p>
      <w:r>
        <w:rPr>
          <w:rFonts w:ascii="Arial" w:hAnsi="Arial" w:eastAsia="Arial"/>
          <w:b w:val="0"/>
          <w:sz w:val="22"/>
        </w:rPr>
        <w:t>is much more meaningful to me as it should be,</w:t>
      </w:r>
    </w:p>
    <w:p>
      <w:r>
        <w:rPr>
          <w:rFonts w:ascii="Arial" w:hAnsi="Arial" w:eastAsia="Arial"/>
          <w:b w:val="0"/>
          <w:sz w:val="22"/>
        </w:rPr>
        <w:t>as we sit at the table with a romantic dinner,</w:t>
      </w:r>
    </w:p>
    <w:p>
      <w:r>
        <w:rPr>
          <w:rFonts w:ascii="Arial" w:hAnsi="Arial" w:eastAsia="Arial"/>
          <w:b w:val="0"/>
          <w:sz w:val="22"/>
        </w:rPr>
        <w:t>that we cook together,</w:t>
      </w:r>
    </w:p>
    <w:p>
      <w:r>
        <w:rPr>
          <w:rFonts w:ascii="Arial" w:hAnsi="Arial" w:eastAsia="Arial"/>
          <w:b w:val="0"/>
          <w:sz w:val="22"/>
        </w:rPr>
        <w:t>whilst drinking glasses of wine,</w:t>
      </w:r>
    </w:p>
    <w:p>
      <w:r>
        <w:rPr>
          <w:rFonts w:ascii="Arial" w:hAnsi="Arial" w:eastAsia="Arial"/>
          <w:b w:val="0"/>
          <w:sz w:val="22"/>
        </w:rPr>
        <w:t>and we remember how we met,</w:t>
      </w:r>
    </w:p>
    <w:p>
      <w:r>
        <w:rPr>
          <w:rFonts w:ascii="Arial" w:hAnsi="Arial" w:eastAsia="Arial"/>
          <w:b w:val="0"/>
          <w:sz w:val="22"/>
        </w:rPr>
        <w:t>and laugh about that first night,</w:t>
      </w:r>
    </w:p>
    <w:p>
      <w:r>
        <w:rPr>
          <w:rFonts w:ascii="Arial" w:hAnsi="Arial" w:eastAsia="Arial"/>
          <w:b w:val="0"/>
          <w:sz w:val="22"/>
        </w:rPr>
        <w:t>that we went to kiss each other,</w:t>
      </w:r>
    </w:p>
    <w:p>
      <w:r>
        <w:rPr>
          <w:rFonts w:ascii="Arial" w:hAnsi="Arial" w:eastAsia="Arial"/>
          <w:b w:val="0"/>
          <w:sz w:val="22"/>
        </w:rPr>
        <w:t>and a car drove past through a puddle,</w:t>
      </w:r>
    </w:p>
    <w:p>
      <w:r>
        <w:rPr>
          <w:rFonts w:ascii="Arial" w:hAnsi="Arial" w:eastAsia="Arial"/>
          <w:b w:val="0"/>
          <w:sz w:val="22"/>
        </w:rPr>
        <w:t>and we ended up soaking wet,</w:t>
      </w:r>
    </w:p>
    <w:p>
      <w:r>
        <w:rPr>
          <w:rFonts w:ascii="Arial" w:hAnsi="Arial" w:eastAsia="Arial"/>
          <w:b w:val="0"/>
          <w:sz w:val="22"/>
        </w:rPr>
        <w:t>not funny then,</w:t>
      </w:r>
    </w:p>
    <w:p>
      <w:r>
        <w:rPr>
          <w:rFonts w:ascii="Arial" w:hAnsi="Arial" w:eastAsia="Arial"/>
          <w:b w:val="0"/>
          <w:sz w:val="22"/>
        </w:rPr>
        <w:t>but we laugh about it now,</w:t>
      </w:r>
    </w:p>
    <w:p>
      <w:r>
        <w:rPr>
          <w:rFonts w:ascii="Arial" w:hAnsi="Arial" w:eastAsia="Arial"/>
          <w:b w:val="0"/>
          <w:sz w:val="22"/>
        </w:rPr>
        <w:t>and we cannot forget,</w:t>
      </w:r>
    </w:p>
    <w:p>
      <w:r>
        <w:rPr>
          <w:rFonts w:ascii="Arial" w:hAnsi="Arial" w:eastAsia="Arial"/>
          <w:b w:val="0"/>
          <w:sz w:val="22"/>
        </w:rPr>
        <w:t>the first moment that we became a couple,</w:t>
      </w:r>
    </w:p>
    <w:p>
      <w:r>
        <w:rPr>
          <w:rFonts w:ascii="Arial" w:hAnsi="Arial" w:eastAsia="Arial"/>
          <w:b w:val="0"/>
          <w:sz w:val="22"/>
        </w:rPr>
        <w:t>and we will remember it as we hold hands,</w:t>
      </w:r>
    </w:p>
    <w:p>
      <w:r>
        <w:rPr>
          <w:rFonts w:ascii="Arial" w:hAnsi="Arial" w:eastAsia="Arial"/>
          <w:b w:val="0"/>
          <w:sz w:val="22"/>
        </w:rPr>
        <w:t>and gaze into each other’s eyes mesmerised,</w:t>
      </w:r>
    </w:p>
    <w:p>
      <w:r>
        <w:rPr>
          <w:rFonts w:ascii="Arial" w:hAnsi="Arial" w:eastAsia="Arial"/>
          <w:b w:val="0"/>
          <w:sz w:val="22"/>
        </w:rPr>
        <w:t>the same as those early times in days gone by,</w:t>
      </w:r>
    </w:p>
    <w:p>
      <w:r>
        <w:rPr>
          <w:rFonts w:ascii="Arial" w:hAnsi="Arial" w:eastAsia="Arial"/>
          <w:b w:val="0"/>
          <w:sz w:val="22"/>
        </w:rPr>
        <w:t>as we sit opposite each other,</w:t>
      </w:r>
    </w:p>
    <w:p>
      <w:r>
        <w:rPr>
          <w:rFonts w:ascii="Arial" w:hAnsi="Arial" w:eastAsia="Arial"/>
          <w:b w:val="0"/>
          <w:sz w:val="22"/>
        </w:rPr>
        <w:t>with the roses on the table in the candlelight,</w:t>
      </w:r>
    </w:p>
    <w:p>
      <w:r>
        <w:rPr>
          <w:rFonts w:ascii="Arial" w:hAnsi="Arial" w:eastAsia="Arial"/>
          <w:b w:val="0"/>
          <w:sz w:val="22"/>
        </w:rPr>
        <w:t>making a toast to our love with great big smiles,</w:t>
      </w:r>
    </w:p>
    <w:p>
      <w:r>
        <w:rPr>
          <w:rFonts w:ascii="Arial" w:hAnsi="Arial" w:eastAsia="Arial"/>
          <w:b w:val="0"/>
          <w:sz w:val="22"/>
        </w:rPr>
        <w:t>and laughter while we dine,</w:t>
      </w:r>
    </w:p>
    <w:p>
      <w:r>
        <w:rPr>
          <w:rFonts w:ascii="Arial" w:hAnsi="Arial" w:eastAsia="Arial"/>
          <w:b w:val="0"/>
          <w:sz w:val="22"/>
        </w:rPr>
        <w:t>so much more meaningful to me,</w:t>
      </w:r>
    </w:p>
    <w:p>
      <w:r>
        <w:rPr>
          <w:rFonts w:ascii="Arial" w:hAnsi="Arial" w:eastAsia="Arial"/>
          <w:b w:val="0"/>
          <w:sz w:val="22"/>
        </w:rPr>
        <w:t>it is my darling valentine,</w:t>
      </w:r>
    </w:p>
    <w:p>
      <w:r>
        <w:rPr>
          <w:rFonts w:ascii="Arial" w:hAnsi="Arial" w:eastAsia="Arial"/>
          <w:b w:val="0"/>
          <w:sz w:val="22"/>
        </w:rPr>
        <w:t>much more meaningful than all the materialism,</w:t>
      </w:r>
    </w:p>
    <w:p>
      <w:r>
        <w:rPr>
          <w:rFonts w:ascii="Arial" w:hAnsi="Arial" w:eastAsia="Arial"/>
          <w:b w:val="0"/>
          <w:sz w:val="22"/>
        </w:rPr>
        <w:t>and time spent with you as always,</w:t>
      </w:r>
    </w:p>
    <w:p>
      <w:r>
        <w:rPr>
          <w:rFonts w:ascii="Arial" w:hAnsi="Arial" w:eastAsia="Arial"/>
          <w:b w:val="0"/>
          <w:sz w:val="22"/>
        </w:rPr>
        <w:t>is always truly beautiful,</w:t>
      </w:r>
    </w:p>
    <w:p>
      <w:r>
        <w:rPr>
          <w:rFonts w:ascii="Arial" w:hAnsi="Arial" w:eastAsia="Arial"/>
          <w:b w:val="0"/>
          <w:sz w:val="22"/>
        </w:rPr>
        <w:t>and as the wine flows,</w:t>
      </w:r>
    </w:p>
    <w:p>
      <w:r>
        <w:rPr>
          <w:rFonts w:ascii="Arial" w:hAnsi="Arial" w:eastAsia="Arial"/>
          <w:b w:val="0"/>
          <w:sz w:val="22"/>
        </w:rPr>
        <w:t>I will be getting nervous I know,</w:t>
      </w:r>
    </w:p>
    <w:p>
      <w:r>
        <w:rPr>
          <w:rFonts w:ascii="Arial" w:hAnsi="Arial" w:eastAsia="Arial"/>
          <w:b w:val="0"/>
          <w:sz w:val="22"/>
        </w:rPr>
        <w:t>and I hope that it doesn't show,</w:t>
      </w:r>
    </w:p>
    <w:p>
      <w:r>
        <w:rPr>
          <w:rFonts w:ascii="Arial" w:hAnsi="Arial" w:eastAsia="Arial"/>
          <w:b w:val="0"/>
          <w:sz w:val="22"/>
        </w:rPr>
        <w:t>I hope that it doesn't show,</w:t>
      </w:r>
    </w:p>
    <w:p>
      <w:r>
        <w:rPr>
          <w:rFonts w:ascii="Arial" w:hAnsi="Arial" w:eastAsia="Arial"/>
          <w:b w:val="0"/>
          <w:sz w:val="22"/>
        </w:rPr>
        <w:t>as I pull the ring out of my pocket,</w:t>
      </w:r>
    </w:p>
    <w:p>
      <w:r>
        <w:rPr>
          <w:rFonts w:ascii="Arial" w:hAnsi="Arial" w:eastAsia="Arial"/>
          <w:b w:val="0"/>
          <w:sz w:val="22"/>
        </w:rPr>
        <w:t>and I propose to you,</w:t>
      </w:r>
    </w:p>
    <w:p>
      <w:r>
        <w:rPr>
          <w:rFonts w:ascii="Arial" w:hAnsi="Arial" w:eastAsia="Arial"/>
          <w:b w:val="0"/>
          <w:sz w:val="22"/>
        </w:rPr>
        <w:t>and already I am anxious but hopeful that you will say yes,</w:t>
      </w:r>
    </w:p>
    <w:p>
      <w:r>
        <w:rPr>
          <w:rFonts w:ascii="Arial" w:hAnsi="Arial" w:eastAsia="Arial"/>
          <w:b w:val="0"/>
          <w:sz w:val="22"/>
        </w:rPr>
        <w:t>and I hope that your face will light up with a great big smile,</w:t>
      </w:r>
    </w:p>
    <w:p>
      <w:r>
        <w:rPr>
          <w:rFonts w:ascii="Arial" w:hAnsi="Arial" w:eastAsia="Arial"/>
          <w:b w:val="0"/>
          <w:sz w:val="22"/>
        </w:rPr>
        <w:t>and your eyes will be all excited,</w:t>
      </w:r>
    </w:p>
    <w:p>
      <w:r>
        <w:rPr>
          <w:rFonts w:ascii="Arial" w:hAnsi="Arial" w:eastAsia="Arial"/>
          <w:b w:val="0"/>
          <w:sz w:val="22"/>
        </w:rPr>
        <w:t>and countless happy tears will flow,</w:t>
      </w:r>
    </w:p>
    <w:p>
      <w:r>
        <w:rPr>
          <w:rFonts w:ascii="Arial" w:hAnsi="Arial" w:eastAsia="Arial"/>
          <w:b w:val="0"/>
          <w:sz w:val="22"/>
        </w:rPr>
        <w:t>yes, much more meaningful than all the materialism,</w:t>
      </w:r>
    </w:p>
    <w:p>
      <w:r>
        <w:rPr>
          <w:rFonts w:ascii="Arial" w:hAnsi="Arial" w:eastAsia="Arial"/>
          <w:b w:val="0"/>
          <w:sz w:val="22"/>
        </w:rPr>
        <w:t>two happy hearts in love on valentine’s day,</w:t>
      </w:r>
    </w:p>
    <w:p>
      <w:r>
        <w:rPr>
          <w:rFonts w:ascii="Arial" w:hAnsi="Arial" w:eastAsia="Arial"/>
          <w:b w:val="0"/>
          <w:sz w:val="22"/>
        </w:rPr>
        <w:t>in a happy home.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