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the beach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the beach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beautiful stars do shine in thine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glorious and bright on the beach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the moon hangs so gently in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boats do cross across the water,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towards the horizon in their gentle flow,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on the beach at night next to the fire,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lights our faces aglow,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eat drink and be merry and rest our weary feet,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happiness on the beach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talk of the places that we still have to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talk of the experiences that we have had,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the bumps in the road,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the beach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enjoy such great company,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world has afforded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watch the sea as we rest,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happy to be alive in life's journey,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looking forward to the road forever onwards,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we will know.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