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 my own</w:t>
      </w:r>
    </w:p>
    <w:p/>
    <w:p>
      <w:r>
        <w:rPr>
          <w:rFonts w:ascii="Arial" w:hAnsi="Arial" w:eastAsia="Arial"/>
          <w:b w:val="0"/>
          <w:sz w:val="22"/>
        </w:rPr>
        <w:t>On my own,</w:t>
      </w:r>
    </w:p>
    <w:p>
      <w:r>
        <w:rPr>
          <w:rFonts w:ascii="Arial" w:hAnsi="Arial" w:eastAsia="Arial"/>
          <w:b w:val="0"/>
          <w:sz w:val="22"/>
        </w:rPr>
        <w:t>alone,</w:t>
      </w:r>
    </w:p>
    <w:p>
      <w:r>
        <w:rPr>
          <w:rFonts w:ascii="Arial" w:hAnsi="Arial" w:eastAsia="Arial"/>
          <w:b w:val="0"/>
          <w:sz w:val="22"/>
        </w:rPr>
        <w:t>with the wind,</w:t>
      </w:r>
    </w:p>
    <w:p>
      <w:r>
        <w:rPr>
          <w:rFonts w:ascii="Arial" w:hAnsi="Arial" w:eastAsia="Arial"/>
          <w:b w:val="0"/>
          <w:sz w:val="22"/>
        </w:rPr>
        <w:t>and the sun,</w:t>
      </w:r>
    </w:p>
    <w:p>
      <w:r>
        <w:rPr>
          <w:rFonts w:ascii="Arial" w:hAnsi="Arial" w:eastAsia="Arial"/>
          <w:b w:val="0"/>
          <w:sz w:val="22"/>
        </w:rPr>
        <w:t>on my own alone outdoors,</w:t>
      </w:r>
    </w:p>
    <w:p>
      <w:r>
        <w:rPr>
          <w:rFonts w:ascii="Arial" w:hAnsi="Arial" w:eastAsia="Arial"/>
          <w:b w:val="0"/>
          <w:sz w:val="22"/>
        </w:rPr>
        <w:t>with no wish to run,</w:t>
      </w:r>
    </w:p>
    <w:p>
      <w:r>
        <w:rPr>
          <w:rFonts w:ascii="Arial" w:hAnsi="Arial" w:eastAsia="Arial"/>
          <w:b w:val="0"/>
          <w:sz w:val="22"/>
        </w:rPr>
        <w:t>on my own alone,</w:t>
      </w:r>
    </w:p>
    <w:p>
      <w:r>
        <w:rPr>
          <w:rFonts w:ascii="Arial" w:hAnsi="Arial" w:eastAsia="Arial"/>
          <w:b w:val="0"/>
          <w:sz w:val="22"/>
        </w:rPr>
        <w:t>not worrying about the time or how fast it goes,</w:t>
      </w:r>
    </w:p>
    <w:p>
      <w:r>
        <w:rPr>
          <w:rFonts w:ascii="Arial" w:hAnsi="Arial" w:eastAsia="Arial"/>
          <w:b w:val="0"/>
          <w:sz w:val="22"/>
        </w:rPr>
        <w:t>not caring about anything except the moment,</w:t>
      </w:r>
    </w:p>
    <w:p>
      <w:r>
        <w:rPr>
          <w:rFonts w:ascii="Arial" w:hAnsi="Arial" w:eastAsia="Arial"/>
          <w:b w:val="0"/>
          <w:sz w:val="22"/>
        </w:rPr>
        <w:t>only caring about the present,</w:t>
      </w:r>
    </w:p>
    <w:p>
      <w:r>
        <w:rPr>
          <w:rFonts w:ascii="Arial" w:hAnsi="Arial" w:eastAsia="Arial"/>
          <w:b w:val="0"/>
          <w:sz w:val="22"/>
        </w:rPr>
        <w:t>only caring about the here and the now,</w:t>
      </w:r>
    </w:p>
    <w:p>
      <w:r>
        <w:rPr>
          <w:rFonts w:ascii="Arial" w:hAnsi="Arial" w:eastAsia="Arial"/>
          <w:b w:val="0"/>
          <w:sz w:val="22"/>
        </w:rPr>
        <w:t>and happy,</w:t>
      </w:r>
    </w:p>
    <w:p>
      <w:r>
        <w:rPr>
          <w:rFonts w:ascii="Arial" w:hAnsi="Arial" w:eastAsia="Arial"/>
          <w:b w:val="0"/>
          <w:sz w:val="22"/>
        </w:rPr>
        <w:t>happy in the sunshine glow,</w:t>
      </w:r>
    </w:p>
    <w:p>
      <w:r>
        <w:rPr>
          <w:rFonts w:ascii="Arial" w:hAnsi="Arial" w:eastAsia="Arial"/>
          <w:b w:val="0"/>
          <w:sz w:val="22"/>
        </w:rPr>
        <w:t>happy alone,</w:t>
      </w:r>
    </w:p>
    <w:p>
      <w:r>
        <w:rPr>
          <w:rFonts w:ascii="Arial" w:hAnsi="Arial" w:eastAsia="Arial"/>
          <w:b w:val="0"/>
          <w:sz w:val="22"/>
        </w:rPr>
        <w:t>happy with no stress and no anxiety,</w:t>
      </w:r>
    </w:p>
    <w:p>
      <w:r>
        <w:rPr>
          <w:rFonts w:ascii="Arial" w:hAnsi="Arial" w:eastAsia="Arial"/>
          <w:b w:val="0"/>
          <w:sz w:val="22"/>
        </w:rPr>
        <w:t>amongst the miracle of nature,</w:t>
      </w:r>
    </w:p>
    <w:p>
      <w:r>
        <w:rPr>
          <w:rFonts w:ascii="Arial" w:hAnsi="Arial" w:eastAsia="Arial"/>
          <w:b w:val="0"/>
          <w:sz w:val="22"/>
        </w:rPr>
        <w:t>in the countryside where I often roam,</w:t>
      </w:r>
    </w:p>
    <w:p>
      <w:r>
        <w:rPr>
          <w:rFonts w:ascii="Arial" w:hAnsi="Arial" w:eastAsia="Arial"/>
          <w:b w:val="0"/>
          <w:sz w:val="22"/>
        </w:rPr>
        <w:t>and how good it is,</w:t>
      </w:r>
    </w:p>
    <w:p>
      <w:r>
        <w:rPr>
          <w:rFonts w:ascii="Arial" w:hAnsi="Arial" w:eastAsia="Arial"/>
          <w:b w:val="0"/>
          <w:sz w:val="22"/>
        </w:rPr>
        <w:t>how good it is being alone,</w:t>
      </w:r>
    </w:p>
    <w:p>
      <w:r>
        <w:rPr>
          <w:rFonts w:ascii="Arial" w:hAnsi="Arial" w:eastAsia="Arial"/>
          <w:b w:val="0"/>
          <w:sz w:val="22"/>
        </w:rPr>
        <w:t>alone with only happy thoughts,</w:t>
      </w:r>
    </w:p>
    <w:p>
      <w:r>
        <w:rPr>
          <w:rFonts w:ascii="Arial" w:hAnsi="Arial" w:eastAsia="Arial"/>
          <w:b w:val="0"/>
          <w:sz w:val="22"/>
        </w:rPr>
        <w:t>and no home,</w:t>
      </w:r>
    </w:p>
    <w:p>
      <w:r>
        <w:rPr>
          <w:rFonts w:ascii="Arial" w:hAnsi="Arial" w:eastAsia="Arial"/>
          <w:b w:val="0"/>
          <w:sz w:val="22"/>
        </w:rPr>
        <w:t>no home for the stresses and the anxieties in my mind,</w:t>
      </w:r>
    </w:p>
    <w:p>
      <w:r>
        <w:rPr>
          <w:rFonts w:ascii="Arial" w:hAnsi="Arial" w:eastAsia="Arial"/>
          <w:b w:val="0"/>
          <w:sz w:val="22"/>
        </w:rPr>
        <w:t>and no worldly troubles inside,</w:t>
      </w:r>
    </w:p>
    <w:p>
      <w:r>
        <w:rPr>
          <w:rFonts w:ascii="Arial" w:hAnsi="Arial" w:eastAsia="Arial"/>
          <w:b w:val="0"/>
          <w:sz w:val="22"/>
        </w:rPr>
        <w:t>no worldly troubles inside me,</w:t>
      </w:r>
    </w:p>
    <w:p>
      <w:r>
        <w:rPr>
          <w:rFonts w:ascii="Arial" w:hAnsi="Arial" w:eastAsia="Arial"/>
          <w:b w:val="0"/>
          <w:sz w:val="22"/>
        </w:rPr>
        <w:t>but only joy and contentment,</w:t>
      </w:r>
    </w:p>
    <w:p>
      <w:r>
        <w:rPr>
          <w:rFonts w:ascii="Arial" w:hAnsi="Arial" w:eastAsia="Arial"/>
          <w:b w:val="0"/>
          <w:sz w:val="22"/>
        </w:rPr>
        <w:t>in the solitude and the soliloquy,</w:t>
      </w:r>
    </w:p>
    <w:p>
      <w:r>
        <w:rPr>
          <w:rFonts w:ascii="Arial" w:hAnsi="Arial" w:eastAsia="Arial"/>
          <w:b w:val="0"/>
          <w:sz w:val="22"/>
        </w:rPr>
        <w:t>and what better a place could there be,</w:t>
      </w:r>
    </w:p>
    <w:p>
      <w:r>
        <w:rPr>
          <w:rFonts w:ascii="Arial" w:hAnsi="Arial" w:eastAsia="Arial"/>
          <w:b w:val="0"/>
          <w:sz w:val="22"/>
        </w:rPr>
        <w:t>than in the green fields as the sun it shines down,</w:t>
      </w:r>
    </w:p>
    <w:p>
      <w:r>
        <w:rPr>
          <w:rFonts w:ascii="Arial" w:hAnsi="Arial" w:eastAsia="Arial"/>
          <w:b w:val="0"/>
          <w:sz w:val="22"/>
        </w:rPr>
        <w:t>as upon my face there is no unhappy frown,</w:t>
      </w:r>
    </w:p>
    <w:p>
      <w:r>
        <w:rPr>
          <w:rFonts w:ascii="Arial" w:hAnsi="Arial" w:eastAsia="Arial"/>
          <w:b w:val="0"/>
          <w:sz w:val="22"/>
        </w:rPr>
        <w:t>and there is only inspiration before me,</w:t>
      </w:r>
    </w:p>
    <w:p>
      <w:r>
        <w:rPr>
          <w:rFonts w:ascii="Arial" w:hAnsi="Arial" w:eastAsia="Arial"/>
          <w:b w:val="0"/>
          <w:sz w:val="22"/>
        </w:rPr>
        <w:t>upon the hill,</w:t>
      </w:r>
    </w:p>
    <w:p>
      <w:r>
        <w:rPr>
          <w:rFonts w:ascii="Arial" w:hAnsi="Arial" w:eastAsia="Arial"/>
          <w:b w:val="0"/>
          <w:sz w:val="22"/>
        </w:rPr>
        <w:t>upon the hill in the peace and the quiet of the day,</w:t>
      </w:r>
    </w:p>
    <w:p>
      <w:r>
        <w:rPr>
          <w:rFonts w:ascii="Arial" w:hAnsi="Arial" w:eastAsia="Arial"/>
          <w:b w:val="0"/>
          <w:sz w:val="22"/>
        </w:rPr>
        <w:t>looking towards the distant sea.</w:t>
      </w:r>
    </w:p>
    <w:p>
      <w:r>
        <w:rPr>
          <w:rFonts w:ascii="Arial" w:hAnsi="Arial" w:eastAsia="Arial"/>
          <w:b w:val="0"/>
          <w:sz w:val="22"/>
        </w:rPr>
        <w:t>as the birds they sing,</w:t>
      </w:r>
    </w:p>
    <w:p>
      <w:r>
        <w:rPr>
          <w:rFonts w:ascii="Arial" w:hAnsi="Arial" w:eastAsia="Arial"/>
          <w:b w:val="0"/>
          <w:sz w:val="22"/>
        </w:rPr>
        <w:t>the birds they sing so cheerfully,</w:t>
      </w:r>
    </w:p>
    <w:p>
      <w:r>
        <w:rPr>
          <w:rFonts w:ascii="Arial" w:hAnsi="Arial" w:eastAsia="Arial"/>
          <w:b w:val="0"/>
          <w:sz w:val="22"/>
        </w:rPr>
        <w:t>oh,</w:t>
      </w:r>
    </w:p>
    <w:p>
      <w:r>
        <w:rPr>
          <w:rFonts w:ascii="Arial" w:hAnsi="Arial" w:eastAsia="Arial"/>
          <w:b w:val="0"/>
          <w:sz w:val="22"/>
        </w:rPr>
        <w:t>oh, what better a place could there be to be?</w:t>
      </w:r>
    </w:p>
    <w:p>
      <w:r>
        <w:rPr>
          <w:rFonts w:ascii="Arial" w:hAnsi="Arial" w:eastAsia="Arial"/>
          <w:b w:val="0"/>
          <w:sz w:val="22"/>
        </w:rPr>
        <w:t>No, none at all,</w:t>
      </w:r>
    </w:p>
    <w:p>
      <w:r>
        <w:rPr>
          <w:rFonts w:ascii="Arial" w:hAnsi="Arial" w:eastAsia="Arial"/>
          <w:b w:val="0"/>
          <w:sz w:val="22"/>
        </w:rPr>
        <w:t>none at all for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