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On angels’ wings</w:t>
      </w:r>
    </w:p>
    <w:p/>
    <w:p>
      <w:r>
        <w:rPr>
          <w:rFonts w:ascii="Arial" w:hAnsi="Arial" w:eastAsia="Arial"/>
          <w:b w:val="0"/>
          <w:sz w:val="22"/>
        </w:rPr>
        <w:t>On angels’ wings,</w:t>
      </w:r>
    </w:p>
    <w:p>
      <w:r>
        <w:rPr>
          <w:rFonts w:ascii="Arial" w:hAnsi="Arial" w:eastAsia="Arial"/>
          <w:b w:val="0"/>
          <w:sz w:val="22"/>
        </w:rPr>
        <w:t>she lifts me up as she sings,</w:t>
      </w:r>
    </w:p>
    <w:p>
      <w:r>
        <w:rPr>
          <w:rFonts w:ascii="Arial" w:hAnsi="Arial" w:eastAsia="Arial"/>
          <w:b w:val="0"/>
          <w:sz w:val="22"/>
        </w:rPr>
        <w:t>my love,</w:t>
      </w:r>
    </w:p>
    <w:p>
      <w:r>
        <w:rPr>
          <w:rFonts w:ascii="Arial" w:hAnsi="Arial" w:eastAsia="Arial"/>
          <w:b w:val="0"/>
          <w:sz w:val="22"/>
        </w:rPr>
        <w:t>my love who stands before me,</w:t>
      </w:r>
    </w:p>
    <w:p>
      <w:r>
        <w:rPr>
          <w:rFonts w:ascii="Arial" w:hAnsi="Arial" w:eastAsia="Arial"/>
          <w:b w:val="0"/>
          <w:sz w:val="22"/>
        </w:rPr>
        <w:t>and it is as if a dream,</w:t>
      </w:r>
    </w:p>
    <w:p>
      <w:r>
        <w:rPr>
          <w:rFonts w:ascii="Arial" w:hAnsi="Arial" w:eastAsia="Arial"/>
          <w:b w:val="0"/>
          <w:sz w:val="22"/>
        </w:rPr>
        <w:t>with her voice a honey covered sweet, glorious thing,</w:t>
      </w:r>
    </w:p>
    <w:p>
      <w:r>
        <w:rPr>
          <w:rFonts w:ascii="Arial" w:hAnsi="Arial" w:eastAsia="Arial"/>
          <w:b w:val="0"/>
          <w:sz w:val="22"/>
        </w:rPr>
        <w:t>that stirs my soul,</w:t>
      </w:r>
    </w:p>
    <w:p>
      <w:r>
        <w:rPr>
          <w:rFonts w:ascii="Arial" w:hAnsi="Arial" w:eastAsia="Arial"/>
          <w:b w:val="0"/>
          <w:sz w:val="22"/>
        </w:rPr>
        <w:t>and oh, how her voice it does beguile me,</w:t>
      </w:r>
    </w:p>
    <w:p>
      <w:r>
        <w:rPr>
          <w:rFonts w:ascii="Arial" w:hAnsi="Arial" w:eastAsia="Arial"/>
          <w:b w:val="0"/>
          <w:sz w:val="22"/>
        </w:rPr>
        <w:t>and how it does so mesmerise,</w:t>
      </w:r>
    </w:p>
    <w:p>
      <w:r>
        <w:rPr>
          <w:rFonts w:ascii="Arial" w:hAnsi="Arial" w:eastAsia="Arial"/>
          <w:b w:val="0"/>
          <w:sz w:val="22"/>
        </w:rPr>
        <w:t>and wake me as if the sun in the morning light,</w:t>
      </w:r>
    </w:p>
    <w:p>
      <w:r>
        <w:rPr>
          <w:rFonts w:ascii="Arial" w:hAnsi="Arial" w:eastAsia="Arial"/>
          <w:b w:val="0"/>
          <w:sz w:val="22"/>
        </w:rPr>
        <w:t>oh, my love,</w:t>
      </w:r>
    </w:p>
    <w:p>
      <w:r>
        <w:rPr>
          <w:rFonts w:ascii="Arial" w:hAnsi="Arial" w:eastAsia="Arial"/>
          <w:b w:val="0"/>
          <w:sz w:val="22"/>
        </w:rPr>
        <w:t>and oh, the songs that she sings,</w:t>
      </w:r>
    </w:p>
    <w:p>
      <w:r>
        <w:rPr>
          <w:rFonts w:ascii="Arial" w:hAnsi="Arial" w:eastAsia="Arial"/>
          <w:b w:val="0"/>
          <w:sz w:val="22"/>
        </w:rPr>
        <w:t>and what wonder she brings,</w:t>
      </w:r>
    </w:p>
    <w:p>
      <w:r>
        <w:rPr>
          <w:rFonts w:ascii="Arial" w:hAnsi="Arial" w:eastAsia="Arial"/>
          <w:b w:val="0"/>
          <w:sz w:val="22"/>
        </w:rPr>
        <w:t>and such magic,</w:t>
      </w:r>
    </w:p>
    <w:p>
      <w:r>
        <w:rPr>
          <w:rFonts w:ascii="Arial" w:hAnsi="Arial" w:eastAsia="Arial"/>
          <w:b w:val="0"/>
          <w:sz w:val="22"/>
        </w:rPr>
        <w:t>and light,</w:t>
      </w:r>
    </w:p>
    <w:p>
      <w:r>
        <w:rPr>
          <w:rFonts w:ascii="Arial" w:hAnsi="Arial" w:eastAsia="Arial"/>
          <w:b w:val="0"/>
          <w:sz w:val="22"/>
        </w:rPr>
        <w:t>light so bright in the reflections of my eyes,</w:t>
      </w:r>
    </w:p>
    <w:p>
      <w:r>
        <w:rPr>
          <w:rFonts w:ascii="Arial" w:hAnsi="Arial" w:eastAsia="Arial"/>
          <w:b w:val="0"/>
          <w:sz w:val="22"/>
        </w:rPr>
        <w:t>as she sings to me so gloriously,</w:t>
      </w:r>
    </w:p>
    <w:p>
      <w:r>
        <w:rPr>
          <w:rFonts w:ascii="Arial" w:hAnsi="Arial" w:eastAsia="Arial"/>
          <w:b w:val="0"/>
          <w:sz w:val="22"/>
        </w:rPr>
        <w:t>and she lifts me up with her joyful delights,</w:t>
      </w:r>
    </w:p>
    <w:p>
      <w:r>
        <w:rPr>
          <w:rFonts w:ascii="Arial" w:hAnsi="Arial" w:eastAsia="Arial"/>
          <w:b w:val="0"/>
          <w:sz w:val="22"/>
        </w:rPr>
        <w:t>and as she does,</w:t>
      </w:r>
    </w:p>
    <w:p>
      <w:r>
        <w:rPr>
          <w:rFonts w:ascii="Arial" w:hAnsi="Arial" w:eastAsia="Arial"/>
          <w:b w:val="0"/>
          <w:sz w:val="22"/>
        </w:rPr>
        <w:t>with all the notes that she sings,</w:t>
      </w:r>
    </w:p>
    <w:p>
      <w:r>
        <w:rPr>
          <w:rFonts w:ascii="Arial" w:hAnsi="Arial" w:eastAsia="Arial"/>
          <w:b w:val="0"/>
          <w:sz w:val="22"/>
        </w:rPr>
        <w:t>and all the songs that to me from her heart she brings,</w:t>
      </w:r>
    </w:p>
    <w:p>
      <w:r>
        <w:rPr>
          <w:rFonts w:ascii="Arial" w:hAnsi="Arial" w:eastAsia="Arial"/>
          <w:b w:val="0"/>
          <w:sz w:val="22"/>
        </w:rPr>
        <w:t>heaven is before me and in my eyes,</w:t>
      </w:r>
    </w:p>
    <w:p>
      <w:r>
        <w:rPr>
          <w:rFonts w:ascii="Arial" w:hAnsi="Arial" w:eastAsia="Arial"/>
          <w:b w:val="0"/>
          <w:sz w:val="22"/>
        </w:rPr>
        <w:t>with songs that inspire my heart,</w:t>
      </w:r>
    </w:p>
    <w:p>
      <w:r>
        <w:rPr>
          <w:rFonts w:ascii="Arial" w:hAnsi="Arial" w:eastAsia="Arial"/>
          <w:b w:val="0"/>
          <w:sz w:val="22"/>
        </w:rPr>
        <w:t>and as I listen,</w:t>
      </w:r>
    </w:p>
    <w:p>
      <w:r>
        <w:rPr>
          <w:rFonts w:ascii="Arial" w:hAnsi="Arial" w:eastAsia="Arial"/>
          <w:b w:val="0"/>
          <w:sz w:val="22"/>
        </w:rPr>
        <w:t>how I rise,</w:t>
      </w:r>
    </w:p>
    <w:p>
      <w:r>
        <w:rPr>
          <w:rFonts w:ascii="Arial" w:hAnsi="Arial" w:eastAsia="Arial"/>
          <w:b w:val="0"/>
          <w:sz w:val="22"/>
        </w:rPr>
        <w:t>how I rise up out of the darkness and into the light,</w:t>
      </w:r>
    </w:p>
    <w:p>
      <w:r>
        <w:rPr>
          <w:rFonts w:ascii="Arial" w:hAnsi="Arial" w:eastAsia="Arial"/>
          <w:b w:val="0"/>
          <w:sz w:val="22"/>
        </w:rPr>
        <w:t>rejuvenated,</w:t>
      </w:r>
    </w:p>
    <w:p>
      <w:r>
        <w:rPr>
          <w:rFonts w:ascii="Arial" w:hAnsi="Arial" w:eastAsia="Arial"/>
          <w:b w:val="0"/>
          <w:sz w:val="22"/>
        </w:rPr>
        <w:t>fascinated and captivated,</w:t>
      </w:r>
    </w:p>
    <w:p>
      <w:r>
        <w:rPr>
          <w:rFonts w:ascii="Arial" w:hAnsi="Arial" w:eastAsia="Arial"/>
          <w:b w:val="0"/>
          <w:sz w:val="22"/>
        </w:rPr>
        <w:t>as if she had brought heaven down from the skies.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