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 aching feet</w:t>
      </w:r>
    </w:p>
    <w:p/>
    <w:p>
      <w:r>
        <w:rPr>
          <w:rFonts w:ascii="Arial" w:hAnsi="Arial" w:eastAsia="Arial"/>
          <w:b w:val="0"/>
          <w:sz w:val="22"/>
        </w:rPr>
        <w:t>On aching feet, I survey the land,</w:t>
      </w:r>
    </w:p>
    <w:p>
      <w:r>
        <w:rPr>
          <w:rFonts w:ascii="Arial" w:hAnsi="Arial" w:eastAsia="Arial"/>
          <w:b w:val="0"/>
          <w:sz w:val="22"/>
        </w:rPr>
        <w:t>I take in the scenery,</w:t>
      </w:r>
    </w:p>
    <w:p>
      <w:r>
        <w:rPr>
          <w:rFonts w:ascii="Arial" w:hAnsi="Arial" w:eastAsia="Arial"/>
          <w:b w:val="0"/>
          <w:sz w:val="22"/>
        </w:rPr>
        <w:t>I take in the trees,</w:t>
      </w:r>
    </w:p>
    <w:p>
      <w:r>
        <w:rPr>
          <w:rFonts w:ascii="Arial" w:hAnsi="Arial" w:eastAsia="Arial"/>
          <w:b w:val="0"/>
          <w:sz w:val="22"/>
        </w:rPr>
        <w:t>and the rivers and the streams,</w:t>
      </w:r>
    </w:p>
    <w:p>
      <w:r>
        <w:rPr>
          <w:rFonts w:ascii="Arial" w:hAnsi="Arial" w:eastAsia="Arial"/>
          <w:b w:val="0"/>
          <w:sz w:val="22"/>
        </w:rPr>
        <w:t>and the air that envelopes me where I stand,</w:t>
      </w:r>
    </w:p>
    <w:p>
      <w:r>
        <w:rPr>
          <w:rFonts w:ascii="Arial" w:hAnsi="Arial" w:eastAsia="Arial"/>
          <w:b w:val="0"/>
          <w:sz w:val="22"/>
        </w:rPr>
        <w:t>and on aching feet such visions in my eyes do fill my mind,</w:t>
      </w:r>
    </w:p>
    <w:p>
      <w:r>
        <w:rPr>
          <w:rFonts w:ascii="Arial" w:hAnsi="Arial" w:eastAsia="Arial"/>
          <w:b w:val="0"/>
          <w:sz w:val="22"/>
        </w:rPr>
        <w:t>for I have ambled,</w:t>
      </w:r>
    </w:p>
    <w:p>
      <w:r>
        <w:rPr>
          <w:rFonts w:ascii="Arial" w:hAnsi="Arial" w:eastAsia="Arial"/>
          <w:b w:val="0"/>
          <w:sz w:val="22"/>
        </w:rPr>
        <w:t>and rambled across the fields,</w:t>
      </w:r>
    </w:p>
    <w:p>
      <w:r>
        <w:rPr>
          <w:rFonts w:ascii="Arial" w:hAnsi="Arial" w:eastAsia="Arial"/>
          <w:b w:val="0"/>
          <w:sz w:val="22"/>
        </w:rPr>
        <w:t>and gently trod the earth,</w:t>
      </w:r>
    </w:p>
    <w:p>
      <w:r>
        <w:rPr>
          <w:rFonts w:ascii="Arial" w:hAnsi="Arial" w:eastAsia="Arial"/>
          <w:b w:val="0"/>
          <w:sz w:val="22"/>
        </w:rPr>
        <w:t>the glorious Earth and how beautiful it is,</w:t>
      </w:r>
    </w:p>
    <w:p>
      <w:r>
        <w:rPr>
          <w:rFonts w:ascii="Arial" w:hAnsi="Arial" w:eastAsia="Arial"/>
          <w:b w:val="0"/>
          <w:sz w:val="22"/>
        </w:rPr>
        <w:t>the creator of nature,</w:t>
      </w:r>
    </w:p>
    <w:p>
      <w:r>
        <w:rPr>
          <w:rFonts w:ascii="Arial" w:hAnsi="Arial" w:eastAsia="Arial"/>
          <w:b w:val="0"/>
          <w:sz w:val="22"/>
        </w:rPr>
        <w:t>the creator of man and of all time and worth,</w:t>
      </w:r>
    </w:p>
    <w:p>
      <w:r>
        <w:rPr>
          <w:rFonts w:ascii="Arial" w:hAnsi="Arial" w:eastAsia="Arial"/>
          <w:b w:val="0"/>
          <w:sz w:val="22"/>
        </w:rPr>
        <w:t>and yes, I am bombarded with magical vision,</w:t>
      </w:r>
    </w:p>
    <w:p>
      <w:r>
        <w:rPr>
          <w:rFonts w:ascii="Arial" w:hAnsi="Arial" w:eastAsia="Arial"/>
          <w:b w:val="0"/>
          <w:sz w:val="22"/>
        </w:rPr>
        <w:t>and my senses are overloaded,</w:t>
      </w:r>
    </w:p>
    <w:p>
      <w:r>
        <w:rPr>
          <w:rFonts w:ascii="Arial" w:hAnsi="Arial" w:eastAsia="Arial"/>
          <w:b w:val="0"/>
          <w:sz w:val="22"/>
        </w:rPr>
        <w:t>and filled with such lightness of mood,</w:t>
      </w:r>
    </w:p>
    <w:p>
      <w:r>
        <w:rPr>
          <w:rFonts w:ascii="Arial" w:hAnsi="Arial" w:eastAsia="Arial"/>
          <w:b w:val="0"/>
          <w:sz w:val="22"/>
        </w:rPr>
        <w:t>lightness of mood,</w:t>
      </w:r>
    </w:p>
    <w:p>
      <w:r>
        <w:rPr>
          <w:rFonts w:ascii="Arial" w:hAnsi="Arial" w:eastAsia="Arial"/>
          <w:b w:val="0"/>
          <w:sz w:val="22"/>
        </w:rPr>
        <w:t>that in my mind creates such sparks.</w:t>
      </w:r>
    </w:p>
    <w:p>
      <w:r>
        <w:rPr>
          <w:rFonts w:ascii="Arial" w:hAnsi="Arial" w:eastAsia="Arial"/>
          <w:b w:val="0"/>
          <w:sz w:val="22"/>
        </w:rPr>
        <w:t>And no matter on aching feet when I explore,</w:t>
      </w:r>
    </w:p>
    <w:p>
      <w:r>
        <w:rPr>
          <w:rFonts w:ascii="Arial" w:hAnsi="Arial" w:eastAsia="Arial"/>
          <w:b w:val="0"/>
          <w:sz w:val="22"/>
        </w:rPr>
        <w:t>I feel and sense,</w:t>
      </w:r>
    </w:p>
    <w:p>
      <w:r>
        <w:rPr>
          <w:rFonts w:ascii="Arial" w:hAnsi="Arial" w:eastAsia="Arial"/>
          <w:b w:val="0"/>
          <w:sz w:val="22"/>
        </w:rPr>
        <w:t>and feel so many things,</w:t>
      </w:r>
    </w:p>
    <w:p>
      <w:r>
        <w:rPr>
          <w:rFonts w:ascii="Arial" w:hAnsi="Arial" w:eastAsia="Arial"/>
          <w:b w:val="0"/>
          <w:sz w:val="22"/>
        </w:rPr>
        <w:t>That there really is no struggle to be happy,</w:t>
      </w:r>
    </w:p>
    <w:p>
      <w:r>
        <w:rPr>
          <w:rFonts w:ascii="Arial" w:hAnsi="Arial" w:eastAsia="Arial"/>
          <w:b w:val="0"/>
          <w:sz w:val="22"/>
        </w:rPr>
        <w:t>for it is a joy to be upon the earth,</w:t>
      </w:r>
    </w:p>
    <w:p>
      <w:r>
        <w:rPr>
          <w:rFonts w:ascii="Arial" w:hAnsi="Arial" w:eastAsia="Arial"/>
          <w:b w:val="0"/>
          <w:sz w:val="22"/>
        </w:rPr>
        <w:t>and to exist,</w:t>
      </w:r>
    </w:p>
    <w:p>
      <w:r>
        <w:rPr>
          <w:rFonts w:ascii="Arial" w:hAnsi="Arial" w:eastAsia="Arial"/>
          <w:b w:val="0"/>
          <w:sz w:val="22"/>
        </w:rPr>
        <w:t>for in every precious second and in every minute,</w:t>
      </w:r>
    </w:p>
    <w:p>
      <w:r>
        <w:rPr>
          <w:rFonts w:ascii="Arial" w:hAnsi="Arial" w:eastAsia="Arial"/>
          <w:b w:val="0"/>
          <w:sz w:val="22"/>
        </w:rPr>
        <w:t>and in every hour and in every day,</w:t>
      </w:r>
    </w:p>
    <w:p>
      <w:r>
        <w:rPr>
          <w:rFonts w:ascii="Arial" w:hAnsi="Arial" w:eastAsia="Arial"/>
          <w:b w:val="0"/>
          <w:sz w:val="22"/>
        </w:rPr>
        <w:t>every week, every month and year that we are alive,</w:t>
      </w:r>
    </w:p>
    <w:p>
      <w:r>
        <w:rPr>
          <w:rFonts w:ascii="Arial" w:hAnsi="Arial" w:eastAsia="Arial"/>
          <w:b w:val="0"/>
          <w:sz w:val="22"/>
        </w:rPr>
        <w:t>it is a wonder,</w:t>
      </w:r>
    </w:p>
    <w:p>
      <w:r>
        <w:rPr>
          <w:rFonts w:ascii="Arial" w:hAnsi="Arial" w:eastAsia="Arial"/>
          <w:b w:val="0"/>
          <w:sz w:val="22"/>
        </w:rPr>
        <w:t>and no matter, whether on aching feet,</w:t>
      </w:r>
    </w:p>
    <w:p>
      <w:r>
        <w:rPr>
          <w:rFonts w:ascii="Arial" w:hAnsi="Arial" w:eastAsia="Arial"/>
          <w:b w:val="0"/>
          <w:sz w:val="22"/>
        </w:rPr>
        <w:t>I am grateful to be here in all weathers,</w:t>
      </w:r>
    </w:p>
    <w:p>
      <w:r>
        <w:rPr>
          <w:rFonts w:ascii="Arial" w:hAnsi="Arial" w:eastAsia="Arial"/>
          <w:b w:val="0"/>
          <w:sz w:val="22"/>
        </w:rPr>
        <w:t>and both day and night,</w:t>
      </w:r>
    </w:p>
    <w:p>
      <w:r>
        <w:rPr>
          <w:rFonts w:ascii="Arial" w:hAnsi="Arial" w:eastAsia="Arial"/>
          <w:b w:val="0"/>
          <w:sz w:val="22"/>
        </w:rPr>
        <w:t>and in all weathers, and under the clouds and the skies,</w:t>
      </w:r>
    </w:p>
    <w:p>
      <w:r>
        <w:rPr>
          <w:rFonts w:ascii="Arial" w:hAnsi="Arial" w:eastAsia="Arial"/>
          <w:b w:val="0"/>
          <w:sz w:val="22"/>
        </w:rPr>
        <w:t>how great life is with such inspiration,</w:t>
      </w:r>
    </w:p>
    <w:p>
      <w:r>
        <w:rPr>
          <w:rFonts w:ascii="Arial" w:hAnsi="Arial" w:eastAsia="Arial"/>
          <w:b w:val="0"/>
          <w:sz w:val="22"/>
        </w:rPr>
        <w:t>that thrills us and that captures our hearts,</w:t>
      </w:r>
    </w:p>
    <w:p>
      <w:r>
        <w:rPr>
          <w:rFonts w:ascii="Arial" w:hAnsi="Arial" w:eastAsia="Arial"/>
          <w:b w:val="0"/>
          <w:sz w:val="22"/>
        </w:rPr>
        <w:t>and bring smiles and tears to our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