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On a rainy day in August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a pub on a rainy day in August,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a million thoughts going through my mind,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I, stare out the window,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calmly watch the world go on by.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Now, how many decisions, and thoughts are out there,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floating gently in the air,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how many are out there that succeed,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how many are out there that lead nowhere?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such is the life of humanity,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wonder, I wonder,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the mathematical equation, of this complexity is,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as the world goes by it escapes 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instead, I clutch my head,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stare vacantly into my tea.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