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On a long-distance line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On a long-distance telephone line,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hear your voice,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imagination it runs wild,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with your soft voice,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intellect,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humour and your wit,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laughter how beautiful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 revel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it carries to me and how it lights up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down the long-distance telephone line,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your voice it carries to me in words of passion,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feel my heart rise,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chemical reaction,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audio seduction,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it fires my libido,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my imagination it runs wild,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runs wild as you seduce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down the long-distance telephone line,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ardour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grows thinking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whisper sweet nothings to me and sexuality,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tell,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tell me what you want to do with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you are doing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where you want to kiss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aroused we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down the long-distance telephone line,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us with our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with your sexy imagination and me with mine,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down the long-distance telephone line.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