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Old London town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Old London town,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Big Ben and Parliament,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Buckingham Palace,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murky brown fast flowing Thames,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flowing endlessly from its source of Trewsbury Mead,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the start of it often disputed, but verified at the end.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Then passing the Thames Barrier onwards into the sea,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out past Southend,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Gherkin,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Canary Wharf,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then the Millennium wheel,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stroll the South Bank and Tate Modern yet again.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Millennium dome,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Greenwich and the Planetarium,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back on the 188 bus,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Oxford Street,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onto the Northern line,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Camden Town and back again.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from Wembley,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Kensington to Borough,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Carnaby Street and Hyde Park,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Mayfair and Billingsgate market,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Wimbledon,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Primrose Hill,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Waterloo at sunset and Regents Park,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by taxi and tram to Brixton,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Croydon and Clapham.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Hampstead Heath, Primrose Hill,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Wimbledon, Streatham and Balham,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millions of people are heading,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events waiting yet to happen.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they do,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glance at their watch and their mobile phone too, aiming to get to their location,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whilst looking forward with great expectations,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experiencing something new,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someone else or alone.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whether, for business or pleasure,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have the Romans to thank,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passing of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Londinium and London’s growth and expansion,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is as fluctuating as the weather and wine.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And, with London visited by international visitors,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on ships and jet planes for their leisure,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by coaches at regular patterns,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coaches with comfortable seats,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for behinds cannot be bettered,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 city financially it truly is quite a pleasure.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city,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city is rapidly visited by people on their way to work,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 matter whether the weather is icy and cold,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sunny and wet,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must get there no matter what,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 matter the conditions or the congestion met,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 matter how bad it gets,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get there they must quite emphatically 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despite the road works that may delay them,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leave their nerves in shreds, and their minds a mess,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arriving at work a little frazzled and distressed,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yet there may come some further struggle.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And, after a few hours with hopefully no trouble,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can hurry away from an office,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they would rather forget,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get something to munch and quickly at the double.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And, by their own rapid footsteps they are spirited away,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a piece of quiet in the organized chaos of the day.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to take a little time out for something to eat,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is quite a treat, as is catching up on the latest news,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resting their minds,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casting away their aching weary feet,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by taking off their shoes.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alas, the working day it leaves a lot depressed,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barely any time to stop, to ponder and rest,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by the look on their faces, lunchtime is the best.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sandwiches, soups and salads all consumed,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hurry off with no time for dessert,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with just enough time for a quick trip to the loo.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then away again, to somewhere new,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over to the bank and its ever-lengthening queues.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in their suits they stand,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their armpits damp,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their clammy hands.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Keen to pay off some of their mortgage,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never generally goes to plan.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Then, after a twenty-minute stand,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deposit and a thank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is off to the post office, to buy some stamps,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the man behind the counter called Frank,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one with the handlebar moustache,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who has a swearing and a head banging cockatoo.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Frank wishes them good day,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he dreams of rescuing animals from a pet shop,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a neon polka dot army tank,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then waves a cheerful goodbye,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customer with a hand covered in tattoos,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they leave the hustle and bustle of the bank.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Then, outside the office worker leaves quietly,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despondent steps,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back towards the office,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past someone who rather unkindly, they call a tramp.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tramp called John, who has sad,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funny and witty stories to tell,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from inside his jacket the office worker,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offers some small change,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some chocolate bars that are starting to melt.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though the office worker does his best,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he wishes that others would as well,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before walking on in the heat,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heading back to the office,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his deodorant awaits and a fresh shirt,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which is much needed,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he is beginning to smell.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Then, after maybe a little rejuvenation,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get back to work, whilst looking forward to home,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if they have a partner,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making love to ease the day’s frustrations.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whether they get lucky who can tell,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if they do not,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always have their imaginations,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internet as well.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 parks of the capital of the Nation,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all of them including Regents Park,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Greenwich Park,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Hyde Park and St James,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there are people sprawled out upon the grass,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picnics, drinks, cigarettes and alcohol,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joyful laughter and conversations,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flow in fits and starts.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Conversation about visits to the V&amp;A,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its Japanese art and design collection,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its ceramics,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its theatre Performances,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its pilates classes,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medieval Renaissance,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Rodin sculptures,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all firing younger and older people’s imaginations,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is a great museum,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further investigation and relaxation.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 too, the photographer’s gallery,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pictures captured in the lenses of photographers,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well known and unknown reputations.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Tower of London,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its Beefeaters and its Ravens,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they always 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if they were not, people would begin to panic,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maybe, they have just jumped on the underground,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a days’ vacation,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a new start at life at St Pancras station.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And, of the British Museum,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its world collection of history,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objects from the Rosetta Stone,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sarcophaguses of Egyptian Mummies,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Roman mosaics,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 statue from Easter Island,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tales of conquest and world civilization.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both younger, and older people alike,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hover like flies around displays,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compete for the mind’s attention,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something for everyone,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every global location,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day flies by quickly,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satiates all fascination.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some talk of Trafalgar Square,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Nelson’s column,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stands so tall and proud,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mighty in the air, they cheerfully discuss 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before moving on to discuss the mighty British lions,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fountain there,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fountain,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people may take a dip,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cool down in the particularly hot summer’s air.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then, as they eat their picnics in the park,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move the conversation on to Piccadilly,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people, do kiss romantically,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under the statue of Eros amidst romantic sparks.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then, moving 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onto Regents Street, Soho and Marble Arch,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tourists, and others shop for gifts,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lacy underwear at prices close to their hearts.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hence,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further North whilst the wind blows forth,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the Hare Krishna’s march,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down Oxford Street,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whilst chanting happily in anticipation,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on the lookout for the next heavenly destination,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whilst a little thirsty and parched.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no matter how thirsty they 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avoid the pubs, the massive queues,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McDonalds burgers that others love.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no material things on their minds,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do not give into temptation,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prefer to stick to vegetarian grub.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they are happy in simplicity,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what they have got,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for materialism they often explain,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they have forgotten it with a shrug.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then again, if unlike them,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are looking for entertainment there,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the cinemas in Leicester Square,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theatres and the musicals,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poetry readings, and the literature,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jugglers in Covent Garden,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people feeding the pigeons alone in Soho Square.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people standing as still as statues covered in silver,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whilst people stop and stare,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now, quickly look over there,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people in Hyde Park,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who are rowing a boat,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who are happily going around in circles to nowhere.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Their movement is so serene like Margot Fontaine,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seemingly lighter than air.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London, where everything is available with ease,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clothing, travel,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technology, history,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museums, restaurants, and great entertainment,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plenty of shops, and locations all eager to please,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else could you want,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could you be bored and displeased.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to get there it only takes a minute to an hour,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more via the underground station,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by taxi,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by bus, by coach,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by bicycle,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by foot or by Rickshaw.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then, what of the history of London,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its founding,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the Romans landing on the banks of the Thames,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the local people looked on astounded and unsure.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great plagues,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which the calls of bring out your dead,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horrifically never seemed to end.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building of St Paul’s, by Christopher Wren.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Pudding Lane,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in September of 1666 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a bakery, the great fire of London spread,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spread so rapidly,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luckily, with great courage and strength,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fire was fought,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London was rebuilt from the flames,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continued growing and transcending,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grew and grew,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continues to still grow today,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seems never ending.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then, through the first and the second world wars,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of which was its greatest test,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United Kingdom struggled through the Blitz,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fought on like mighty lions,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London was blown to bits.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these days,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remember gladly those who protected us.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we were gloriously defended,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by the soldiers on the streets,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barrage balloons,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Navy and the RAF.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Against Adolf Hitler and his dictatorial insanity.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surviving through rationing,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did live us spirited Brits,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living off food grown by the land girls,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others who toiled in the fields,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who gave everything that they could give.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so, fight on did all the factory workers,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military,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against the German bullets and bombs,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incendiaries and the direct hits.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Londoners were mercilessly slaughtered,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upon the street and at home in their beds,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whilst abroad, the Jews were malnourished and distressed, and gassed in ovens and sent to their deaths.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through the darkest hours,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were led, to the sounds of Vera Lynn,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by the brilliant Winston Churchill,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who with a cigar in his hand,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guided us with his tactical brilliance and with humour,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despite the black dog raging in his head.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furthermore,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since then, by Queen Elizabeth the second,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who has served us graciously, and tirelessly,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dedicatedly, and without question.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the 1952 coronation,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through challenging world events,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such as the cold war and the Suez crisis.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Through the IRA campaigns,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tears and the frustrations,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1970 change to the age of majority,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21 to 18 in voting,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greatly pleased a lot of people across the nation.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onwards,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through the founding of the European union,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taking part in the 1977 Silver Jubilee celebrations,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punk took hold,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Sex pistols played loudly across every station.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Her Majesty guided us steadfastly along,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unbending determination,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through the 1982 Falklands war,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1989 fall of the Berlin Wall,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to the handover of Hong Kong, and the Gulf wars,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those horrific visions of burning oil,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such wanton devastation.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through many sad African famines,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droughts, where she gave her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her caring, and her dedication,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through the terrifying Bosnian genocide,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Brexit, where despite Nigel Farage,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sincerity, she managed it all, without hesitation,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United Kingdom,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throughout the commonwealth,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calmness, and with such great dedication.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 is more, despite Prince Phillips gaffes and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a smile upon her face, and the love between them,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both so strong and tall,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London town, no world problem was unconquerable.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so, here’s to Her Majesty, and here’s to London town,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Notting hill carnival,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both day and night, with calypso as the sound,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most colourful place to enjoy yourself,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once a year,  the most vibrant place to get down.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Chelsea pensioners in their uniforms,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soldiers in sentry boxes,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their Busby’s standing tall and proud,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old London town, it is a great place for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has every transport to get around.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And, in the East End, with the Pearly Kings and Queens,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is a great place to be loud,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every culture, every race,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religion and sexuality,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a bit of knees up Mother brown,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some pie and mash and liqueur,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some cockney songs,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here’s to the capital that beats at the heart of the nation,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eight million people,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is a capital so proud and strong.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capital that worldwide wins hearts and imaginations,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wherever they are found.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now let us raise a glass and drink a beer,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loudly cheer,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"Here’s to Her Majesty, and here’s to old London town!”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