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Oh, what desolation you feel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what desolation you feel,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fog hangs heavy in the air,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gone are the sun’s rays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amidst the tombstones,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you pay your respects,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leave the flowers there,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someone that you used to know,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for someone who knew you cared,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under the grey clouds above,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the light rain upon the air,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your tears fall gently,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the birds are silent to a ghost,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passers-by they stand and stare,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such bitter memories,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bitter memories,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how they hang heavy and sombre in the air,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despair,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is such a mixed emotion,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it does not care,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it wilts the soul,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terribly it ravages the heart,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the pain and the agony of it,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stabs and it stabs,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 bleeds you dry as it works its 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seconds after seconds,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minutes,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months and hours do pass,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cutting you up long after you have left the grave,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leaving you with your mood,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your mood, still as black as your heart.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