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Oh, sparkling sea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sparkling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sit here wondering where you will carry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it be to the ends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to the shores nearest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there be a girl with a smile,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flower in her 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she be, there waiting for me?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beauty so happy,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joyful and so carefree,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wild sense of humour,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patience,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intellect and wit, to lift me up and carry me?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I be, forever in her 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forever embraced by her charms,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will we eternally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wrapped in each other’s thoughts and spontaneity?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as steady as water flows from a fountain,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frequently as the waves crash upon the shore,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these thoughts they set me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my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already packing my bags,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see where she will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her in my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hope to stay forevermore,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we shall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shall see I am 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across the seas and the oceans,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will keep looking until I find 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search to find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search to find love is over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