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Oh, my heart</w:t>
      </w:r>
    </w:p>
    <w:p/>
    <w:p>
      <w:r>
        <w:rPr>
          <w:rFonts w:ascii="Arial" w:hAnsi="Arial" w:eastAsia="Arial"/>
          <w:b w:val="0"/>
          <w:sz w:val="22"/>
        </w:rPr>
        <w:t>Oh, my heart, it does not bend or break,</w:t>
      </w:r>
    </w:p>
    <w:p>
      <w:r>
        <w:rPr>
          <w:rFonts w:ascii="Arial" w:hAnsi="Arial" w:eastAsia="Arial"/>
          <w:b w:val="0"/>
          <w:sz w:val="22"/>
        </w:rPr>
        <w:t>and it does not shake,</w:t>
      </w:r>
    </w:p>
    <w:p>
      <w:r>
        <w:rPr>
          <w:rFonts w:ascii="Arial" w:hAnsi="Arial" w:eastAsia="Arial"/>
          <w:b w:val="0"/>
          <w:sz w:val="22"/>
        </w:rPr>
        <w:t>in the unpredictable Earthquakes of your love,</w:t>
      </w:r>
    </w:p>
    <w:p>
      <w:r>
        <w:rPr>
          <w:rFonts w:ascii="Arial" w:hAnsi="Arial" w:eastAsia="Arial"/>
          <w:b w:val="0"/>
          <w:sz w:val="22"/>
        </w:rPr>
        <w:t>oh, my heart,</w:t>
      </w:r>
    </w:p>
    <w:p>
      <w:r>
        <w:rPr>
          <w:rFonts w:ascii="Arial" w:hAnsi="Arial" w:eastAsia="Arial"/>
          <w:b w:val="0"/>
          <w:sz w:val="22"/>
        </w:rPr>
        <w:t>it does not suffer fools gladly,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it is not a heart to forsake,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it will not shatter into pieces,</w:t>
      </w:r>
    </w:p>
    <w:p>
      <w:r>
        <w:rPr>
          <w:rFonts w:ascii="Arial" w:hAnsi="Arial" w:eastAsia="Arial"/>
          <w:b w:val="0"/>
          <w:sz w:val="22"/>
        </w:rPr>
        <w:t>and it will not cause harm or heartbreak,</w:t>
      </w:r>
    </w:p>
    <w:p>
      <w:r>
        <w:rPr>
          <w:rFonts w:ascii="Arial" w:hAnsi="Arial" w:eastAsia="Arial"/>
          <w:b w:val="0"/>
          <w:sz w:val="22"/>
        </w:rPr>
        <w:t>no, it will not, for my heart,</w:t>
      </w:r>
    </w:p>
    <w:p>
      <w:r>
        <w:rPr>
          <w:rFonts w:ascii="Arial" w:hAnsi="Arial" w:eastAsia="Arial"/>
          <w:b w:val="0"/>
          <w:sz w:val="22"/>
        </w:rPr>
        <w:t>my heart it is a good heart,</w:t>
      </w:r>
    </w:p>
    <w:p>
      <w:r>
        <w:rPr>
          <w:rFonts w:ascii="Arial" w:hAnsi="Arial" w:eastAsia="Arial"/>
          <w:b w:val="0"/>
          <w:sz w:val="22"/>
        </w:rPr>
        <w:t>and I share it with such an art,</w:t>
      </w:r>
    </w:p>
    <w:p>
      <w:r>
        <w:rPr>
          <w:rFonts w:ascii="Arial" w:hAnsi="Arial" w:eastAsia="Arial"/>
          <w:b w:val="0"/>
          <w:sz w:val="22"/>
        </w:rPr>
        <w:t>such an art that there can be no mistake,</w:t>
      </w:r>
    </w:p>
    <w:p>
      <w:r>
        <w:rPr>
          <w:rFonts w:ascii="Arial" w:hAnsi="Arial" w:eastAsia="Arial"/>
          <w:b w:val="0"/>
          <w:sz w:val="22"/>
        </w:rPr>
        <w:t>yes, my heart is as good as they come,</w:t>
      </w:r>
    </w:p>
    <w:p>
      <w:r>
        <w:rPr>
          <w:rFonts w:ascii="Arial" w:hAnsi="Arial" w:eastAsia="Arial"/>
          <w:b w:val="0"/>
          <w:sz w:val="22"/>
        </w:rPr>
        <w:t>and no one will have it undone,</w:t>
      </w:r>
    </w:p>
    <w:p>
      <w:r>
        <w:rPr>
          <w:rFonts w:ascii="Arial" w:hAnsi="Arial" w:eastAsia="Arial"/>
          <w:b w:val="0"/>
          <w:sz w:val="22"/>
        </w:rPr>
        <w:t>and no bitter or angry words can make it break,</w:t>
      </w:r>
    </w:p>
    <w:p>
      <w:r>
        <w:rPr>
          <w:rFonts w:ascii="Arial" w:hAnsi="Arial" w:eastAsia="Arial"/>
          <w:b w:val="0"/>
          <w:sz w:val="22"/>
        </w:rPr>
        <w:t>oh, my heart, what a part,</w:t>
      </w:r>
    </w:p>
    <w:p>
      <w:r>
        <w:rPr>
          <w:rFonts w:ascii="Arial" w:hAnsi="Arial" w:eastAsia="Arial"/>
          <w:b w:val="0"/>
          <w:sz w:val="22"/>
        </w:rPr>
        <w:t>what a part you do play in my life,</w:t>
      </w:r>
    </w:p>
    <w:p>
      <w:r>
        <w:rPr>
          <w:rFonts w:ascii="Arial" w:hAnsi="Arial" w:eastAsia="Arial"/>
          <w:b w:val="0"/>
          <w:sz w:val="22"/>
        </w:rPr>
        <w:t>and how grand love is when it is in my heart,</w:t>
      </w:r>
    </w:p>
    <w:p>
      <w:r>
        <w:rPr>
          <w:rFonts w:ascii="Arial" w:hAnsi="Arial" w:eastAsia="Arial"/>
          <w:b w:val="0"/>
          <w:sz w:val="22"/>
        </w:rPr>
        <w:t>oh, my heart, what a wonder you are,</w:t>
      </w:r>
    </w:p>
    <w:p>
      <w:r>
        <w:rPr>
          <w:rFonts w:ascii="Arial" w:hAnsi="Arial" w:eastAsia="Arial"/>
          <w:b w:val="0"/>
          <w:sz w:val="22"/>
        </w:rPr>
        <w:t>for you have guided me true,</w:t>
      </w:r>
    </w:p>
    <w:p>
      <w:r>
        <w:rPr>
          <w:rFonts w:ascii="Arial" w:hAnsi="Arial" w:eastAsia="Arial"/>
          <w:b w:val="0"/>
          <w:sz w:val="22"/>
        </w:rPr>
        <w:t>and I have never doubted you,</w:t>
      </w:r>
    </w:p>
    <w:p>
      <w:r>
        <w:rPr>
          <w:rFonts w:ascii="Arial" w:hAnsi="Arial" w:eastAsia="Arial"/>
          <w:b w:val="0"/>
          <w:sz w:val="22"/>
        </w:rPr>
        <w:t>and you of me are the best part,</w:t>
      </w:r>
    </w:p>
    <w:p>
      <w:r>
        <w:rPr>
          <w:rFonts w:ascii="Arial" w:hAnsi="Arial" w:eastAsia="Arial"/>
          <w:b w:val="0"/>
          <w:sz w:val="22"/>
        </w:rPr>
        <w:t>and how full life is when I am in love,</w:t>
      </w:r>
    </w:p>
    <w:p>
      <w:r>
        <w:rPr>
          <w:rFonts w:ascii="Arial" w:hAnsi="Arial" w:eastAsia="Arial"/>
          <w:b w:val="0"/>
          <w:sz w:val="22"/>
        </w:rPr>
        <w:t>and love how it does light up my heart,</w:t>
      </w:r>
    </w:p>
    <w:p>
      <w:r>
        <w:rPr>
          <w:rFonts w:ascii="Arial" w:hAnsi="Arial" w:eastAsia="Arial"/>
          <w:b w:val="0"/>
          <w:sz w:val="22"/>
        </w:rPr>
        <w:t>and how glad I am for love,</w:t>
      </w:r>
    </w:p>
    <w:p>
      <w:r>
        <w:rPr>
          <w:rFonts w:ascii="Arial" w:hAnsi="Arial" w:eastAsia="Arial"/>
          <w:b w:val="0"/>
          <w:sz w:val="22"/>
        </w:rPr>
        <w:t>because how sad it is to have an empty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