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Oh, lonely tree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Oh, lonely tree, how are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you as lonely, as lonely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lonely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do you see, do you wish for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get bored, bored by what you see despite the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do you feel as one with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the season are you happy?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lonely tree, gazing at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at the sea.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