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Off to see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Off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see a man about a dog,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see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friend in the night with an umbrella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see you playing live music in the club.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the river to watch the boats go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see the flood, off to smell the roses in the gardens,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buy some clothes,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buy some clothes to look good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find some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can believe in and trust,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dinner in the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find you, the one that I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find you with flowers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beating heart in the first throws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find you my new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butterflies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such sparkling light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chance gifted to me from the heavens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see the circus,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market,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buy some grub,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up a hill,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up a cliff to look out to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and happy wherever I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and happy being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being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