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Off the hook</w:t>
      </w:r>
    </w:p>
    <w:p/>
    <w:p>
      <w:r>
        <w:rPr>
          <w:rFonts w:ascii="Arial" w:hAnsi="Arial" w:eastAsia="Arial"/>
          <w:b w:val="0"/>
          <w:sz w:val="22"/>
        </w:rPr>
        <w:t>Off the hook,</w:t>
      </w:r>
    </w:p>
    <w:p>
      <w:r>
        <w:rPr>
          <w:rFonts w:ascii="Arial" w:hAnsi="Arial" w:eastAsia="Arial"/>
          <w:b w:val="0"/>
          <w:sz w:val="22"/>
        </w:rPr>
        <w:t>you stole my heart without a second look,</w:t>
      </w:r>
    </w:p>
    <w:p>
      <w:r>
        <w:rPr>
          <w:rFonts w:ascii="Arial" w:hAnsi="Arial" w:eastAsia="Arial"/>
          <w:b w:val="0"/>
          <w:sz w:val="22"/>
        </w:rPr>
        <w:t>and you captured my heart,</w:t>
      </w:r>
    </w:p>
    <w:p>
      <w:r>
        <w:rPr>
          <w:rFonts w:ascii="Arial" w:hAnsi="Arial" w:eastAsia="Arial"/>
          <w:b w:val="0"/>
          <w:sz w:val="22"/>
        </w:rPr>
        <w:t>and like an earthquake I was shook,</w:t>
      </w:r>
    </w:p>
    <w:p>
      <w:r>
        <w:rPr>
          <w:rFonts w:ascii="Arial" w:hAnsi="Arial" w:eastAsia="Arial"/>
          <w:b w:val="0"/>
          <w:sz w:val="22"/>
        </w:rPr>
        <w:t>shook to the core,</w:t>
      </w:r>
    </w:p>
    <w:p>
      <w:r>
        <w:rPr>
          <w:rFonts w:ascii="Arial" w:hAnsi="Arial" w:eastAsia="Arial"/>
          <w:b w:val="0"/>
          <w:sz w:val="22"/>
        </w:rPr>
        <w:t>after spotting you across the room,</w:t>
      </w:r>
    </w:p>
    <w:p>
      <w:r>
        <w:rPr>
          <w:rFonts w:ascii="Arial" w:hAnsi="Arial" w:eastAsia="Arial"/>
          <w:b w:val="0"/>
          <w:sz w:val="22"/>
        </w:rPr>
        <w:t>as you smiled a beautiful smile,</w:t>
      </w:r>
    </w:p>
    <w:p>
      <w:r>
        <w:rPr>
          <w:rFonts w:ascii="Arial" w:hAnsi="Arial" w:eastAsia="Arial"/>
          <w:b w:val="0"/>
          <w:sz w:val="22"/>
        </w:rPr>
        <w:t>that had me immediately wanting more,</w:t>
      </w:r>
    </w:p>
    <w:p>
      <w:r>
        <w:rPr>
          <w:rFonts w:ascii="Arial" w:hAnsi="Arial" w:eastAsia="Arial"/>
          <w:b w:val="0"/>
          <w:sz w:val="22"/>
        </w:rPr>
        <w:t>oh, how I fell for you so quickly,</w:t>
      </w:r>
    </w:p>
    <w:p>
      <w:r>
        <w:rPr>
          <w:rFonts w:ascii="Arial" w:hAnsi="Arial" w:eastAsia="Arial"/>
          <w:b w:val="0"/>
          <w:sz w:val="22"/>
        </w:rPr>
        <w:t>yes, it was destiny I am sure,</w:t>
      </w:r>
    </w:p>
    <w:p>
      <w:r>
        <w:rPr>
          <w:rFonts w:ascii="Arial" w:hAnsi="Arial" w:eastAsia="Arial"/>
          <w:b w:val="0"/>
          <w:sz w:val="22"/>
        </w:rPr>
        <w:t>as you stood there looking so pretty and pure,</w:t>
      </w:r>
    </w:p>
    <w:p>
      <w:r>
        <w:rPr>
          <w:rFonts w:ascii="Arial" w:hAnsi="Arial" w:eastAsia="Arial"/>
          <w:b w:val="0"/>
          <w:sz w:val="22"/>
        </w:rPr>
        <w:t>so, pretty, and pure,</w:t>
      </w:r>
    </w:p>
    <w:p>
      <w:r>
        <w:rPr>
          <w:rFonts w:ascii="Arial" w:hAnsi="Arial" w:eastAsia="Arial"/>
          <w:b w:val="0"/>
          <w:sz w:val="22"/>
        </w:rPr>
        <w:t>with your black hair,</w:t>
      </w:r>
    </w:p>
    <w:p>
      <w:r>
        <w:rPr>
          <w:rFonts w:ascii="Arial" w:hAnsi="Arial" w:eastAsia="Arial"/>
          <w:b w:val="0"/>
          <w:sz w:val="22"/>
        </w:rPr>
        <w:t>and your hazel eyes,</w:t>
      </w:r>
    </w:p>
    <w:p>
      <w:r>
        <w:rPr>
          <w:rFonts w:ascii="Arial" w:hAnsi="Arial" w:eastAsia="Arial"/>
          <w:b w:val="0"/>
          <w:sz w:val="22"/>
        </w:rPr>
        <w:t>and looking magnificent in your red evening dress,</w:t>
      </w:r>
    </w:p>
    <w:p>
      <w:r>
        <w:rPr>
          <w:rFonts w:ascii="Arial" w:hAnsi="Arial" w:eastAsia="Arial"/>
          <w:b w:val="0"/>
          <w:sz w:val="22"/>
        </w:rPr>
        <w:t>a goddess,</w:t>
      </w:r>
    </w:p>
    <w:p>
      <w:r>
        <w:rPr>
          <w:rFonts w:ascii="Arial" w:hAnsi="Arial" w:eastAsia="Arial"/>
          <w:b w:val="0"/>
          <w:sz w:val="22"/>
        </w:rPr>
        <w:t>an angel,</w:t>
      </w:r>
    </w:p>
    <w:p>
      <w:r>
        <w:rPr>
          <w:rFonts w:ascii="Arial" w:hAnsi="Arial" w:eastAsia="Arial"/>
          <w:b w:val="0"/>
          <w:sz w:val="22"/>
        </w:rPr>
        <w:t>an angel no less,</w:t>
      </w:r>
    </w:p>
    <w:p>
      <w:r>
        <w:rPr>
          <w:rFonts w:ascii="Arial" w:hAnsi="Arial" w:eastAsia="Arial"/>
          <w:b w:val="0"/>
          <w:sz w:val="22"/>
        </w:rPr>
        <w:t>sweeping me off of my feet in an instant,</w:t>
      </w:r>
    </w:p>
    <w:p>
      <w:r>
        <w:rPr>
          <w:rFonts w:ascii="Arial" w:hAnsi="Arial" w:eastAsia="Arial"/>
          <w:b w:val="0"/>
          <w:sz w:val="22"/>
        </w:rPr>
        <w:t>and giving me butterflies inside,</w:t>
      </w:r>
    </w:p>
    <w:p>
      <w:r>
        <w:rPr>
          <w:rFonts w:ascii="Arial" w:hAnsi="Arial" w:eastAsia="Arial"/>
          <w:b w:val="0"/>
          <w:sz w:val="22"/>
        </w:rPr>
        <w:t>as you gazed at me leaving me beguiled and mesmerised,</w:t>
      </w:r>
    </w:p>
    <w:p>
      <w:r>
        <w:rPr>
          <w:rFonts w:ascii="Arial" w:hAnsi="Arial" w:eastAsia="Arial"/>
          <w:b w:val="0"/>
          <w:sz w:val="22"/>
        </w:rPr>
        <w:t>and my heart jumping for joy,</w:t>
      </w:r>
    </w:p>
    <w:p>
      <w:r>
        <w:rPr>
          <w:rFonts w:ascii="Arial" w:hAnsi="Arial" w:eastAsia="Arial"/>
          <w:b w:val="0"/>
          <w:sz w:val="22"/>
        </w:rPr>
        <w:t>as I fell for every one of your charms,</w:t>
      </w:r>
    </w:p>
    <w:p>
      <w:r>
        <w:rPr>
          <w:rFonts w:ascii="Arial" w:hAnsi="Arial" w:eastAsia="Arial"/>
          <w:b w:val="0"/>
          <w:sz w:val="22"/>
        </w:rPr>
        <w:t>oh, boy,</w:t>
      </w:r>
    </w:p>
    <w:p>
      <w:r>
        <w:rPr>
          <w:rFonts w:ascii="Arial" w:hAnsi="Arial" w:eastAsia="Arial"/>
          <w:b w:val="0"/>
          <w:sz w:val="22"/>
        </w:rPr>
        <w:t>oh, boy oh boy,</w:t>
      </w:r>
    </w:p>
    <w:p>
      <w:r>
        <w:rPr>
          <w:rFonts w:ascii="Arial" w:hAnsi="Arial" w:eastAsia="Arial"/>
          <w:b w:val="0"/>
          <w:sz w:val="22"/>
        </w:rPr>
        <w:t>what a sight,</w:t>
      </w:r>
    </w:p>
    <w:p>
      <w:r>
        <w:rPr>
          <w:rFonts w:ascii="Arial" w:hAnsi="Arial" w:eastAsia="Arial"/>
          <w:b w:val="0"/>
          <w:sz w:val="22"/>
        </w:rPr>
        <w:t>and what a night as you smiled at me,</w:t>
      </w:r>
    </w:p>
    <w:p>
      <w:r>
        <w:rPr>
          <w:rFonts w:ascii="Arial" w:hAnsi="Arial" w:eastAsia="Arial"/>
          <w:b w:val="0"/>
          <w:sz w:val="22"/>
        </w:rPr>
        <w:t>and enticed me with those gorgeous, gorgeous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