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this Earth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this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never to return,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do not really care any longer,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is burned,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scorched Earth by the will of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empty of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all its stupid plans,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was split in two,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meteors,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showers of the damned,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raining bombs upon the ground,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almighty explosions,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flashes,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inhuman sounds.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this is the end,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beginning anew,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flowing out of death into space,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future too,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everyone left,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heading to somewhere 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stars do shine so bright,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shine so bright,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glorious few,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being alive,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its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its splendour,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transcended,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ashes of the 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into the reformation of the new.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