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Of this</w:t>
      </w:r>
    </w:p>
    <w:p/>
    <w:p>
      <w:r>
        <w:rPr>
          <w:rFonts w:ascii="Arial" w:hAnsi="Arial" w:eastAsia="Arial"/>
          <w:b w:val="0"/>
          <w:sz w:val="22"/>
        </w:rPr>
        <w:t>Of this violence,</w:t>
      </w:r>
    </w:p>
    <w:p>
      <w:r>
        <w:rPr>
          <w:rFonts w:ascii="Arial" w:hAnsi="Arial" w:eastAsia="Arial"/>
          <w:b w:val="0"/>
          <w:sz w:val="22"/>
        </w:rPr>
        <w:t>of these wars,</w:t>
      </w:r>
    </w:p>
    <w:p>
      <w:r>
        <w:rPr>
          <w:rFonts w:ascii="Arial" w:hAnsi="Arial" w:eastAsia="Arial"/>
          <w:b w:val="0"/>
          <w:sz w:val="22"/>
        </w:rPr>
        <w:t>of this pain,</w:t>
      </w:r>
    </w:p>
    <w:p>
      <w:r>
        <w:rPr>
          <w:rFonts w:ascii="Arial" w:hAnsi="Arial" w:eastAsia="Arial"/>
          <w:b w:val="0"/>
          <w:sz w:val="22"/>
        </w:rPr>
        <w:t>of rapes,</w:t>
      </w:r>
    </w:p>
    <w:p>
      <w:r>
        <w:rPr>
          <w:rFonts w:ascii="Arial" w:hAnsi="Arial" w:eastAsia="Arial"/>
          <w:b w:val="0"/>
          <w:sz w:val="22"/>
        </w:rPr>
        <w:t>of murders,</w:t>
      </w:r>
    </w:p>
    <w:p>
      <w:r>
        <w:rPr>
          <w:rFonts w:ascii="Arial" w:hAnsi="Arial" w:eastAsia="Arial"/>
          <w:b w:val="0"/>
          <w:sz w:val="22"/>
        </w:rPr>
        <w:t>of tortures,</w:t>
      </w:r>
    </w:p>
    <w:p>
      <w:r>
        <w:rPr>
          <w:rFonts w:ascii="Arial" w:hAnsi="Arial" w:eastAsia="Arial"/>
          <w:b w:val="0"/>
          <w:sz w:val="22"/>
        </w:rPr>
        <w:t>of killings,</w:t>
      </w:r>
    </w:p>
    <w:p>
      <w:r>
        <w:rPr>
          <w:rFonts w:ascii="Arial" w:hAnsi="Arial" w:eastAsia="Arial"/>
          <w:b w:val="0"/>
          <w:sz w:val="22"/>
        </w:rPr>
        <w:t>again, and again and again,</w:t>
      </w:r>
    </w:p>
    <w:p>
      <w:r>
        <w:rPr>
          <w:rFonts w:ascii="Arial" w:hAnsi="Arial" w:eastAsia="Arial"/>
          <w:b w:val="0"/>
          <w:sz w:val="22"/>
        </w:rPr>
        <w:t>how great is the shame,</w:t>
      </w:r>
    </w:p>
    <w:p>
      <w:r>
        <w:rPr>
          <w:rFonts w:ascii="Arial" w:hAnsi="Arial" w:eastAsia="Arial"/>
          <w:b w:val="0"/>
          <w:sz w:val="22"/>
        </w:rPr>
        <w:t>the shame upon the human race,</w:t>
      </w:r>
    </w:p>
    <w:p>
      <w:r>
        <w:rPr>
          <w:rFonts w:ascii="Arial" w:hAnsi="Arial" w:eastAsia="Arial"/>
          <w:b w:val="0"/>
          <w:sz w:val="22"/>
        </w:rPr>
        <w:t>and what a fate has humankind brought to devastate,</w:t>
      </w:r>
    </w:p>
    <w:p>
      <w:r>
        <w:rPr>
          <w:rFonts w:ascii="Arial" w:hAnsi="Arial" w:eastAsia="Arial"/>
          <w:b w:val="0"/>
          <w:sz w:val="22"/>
        </w:rPr>
        <w:t>brought to devastate anyone with feelings,</w:t>
      </w:r>
    </w:p>
    <w:p>
      <w:r>
        <w:rPr>
          <w:rFonts w:ascii="Arial" w:hAnsi="Arial" w:eastAsia="Arial"/>
          <w:b w:val="0"/>
          <w:sz w:val="22"/>
        </w:rPr>
        <w:t>and sentience upon this beautiful place,</w:t>
      </w:r>
    </w:p>
    <w:p>
      <w:r>
        <w:rPr>
          <w:rFonts w:ascii="Arial" w:hAnsi="Arial" w:eastAsia="Arial"/>
          <w:b w:val="0"/>
          <w:sz w:val="22"/>
        </w:rPr>
        <w:t>this beautiful Earth,</w:t>
      </w:r>
    </w:p>
    <w:p>
      <w:r>
        <w:rPr>
          <w:rFonts w:ascii="Arial" w:hAnsi="Arial" w:eastAsia="Arial"/>
          <w:b w:val="0"/>
          <w:sz w:val="22"/>
        </w:rPr>
        <w:t>that in heaven,</w:t>
      </w:r>
    </w:p>
    <w:p>
      <w:r>
        <w:rPr>
          <w:rFonts w:ascii="Arial" w:hAnsi="Arial" w:eastAsia="Arial"/>
          <w:b w:val="0"/>
          <w:sz w:val="22"/>
        </w:rPr>
        <w:t>amongst the stars,</w:t>
      </w:r>
    </w:p>
    <w:p>
      <w:r>
        <w:rPr>
          <w:rFonts w:ascii="Arial" w:hAnsi="Arial" w:eastAsia="Arial"/>
          <w:b w:val="0"/>
          <w:sz w:val="22"/>
        </w:rPr>
        <w:t>that does rightly take its place,</w:t>
      </w:r>
    </w:p>
    <w:p>
      <w:r>
        <w:rPr>
          <w:rFonts w:ascii="Arial" w:hAnsi="Arial" w:eastAsia="Arial"/>
          <w:b w:val="0"/>
          <w:sz w:val="22"/>
        </w:rPr>
        <w:t>and apparently in heaven there is such beauty,</w:t>
      </w:r>
    </w:p>
    <w:p>
      <w:r>
        <w:rPr>
          <w:rFonts w:ascii="Arial" w:hAnsi="Arial" w:eastAsia="Arial"/>
          <w:b w:val="0"/>
          <w:sz w:val="22"/>
        </w:rPr>
        <w:t>but upon the Earth there is hell on Earth,</w:t>
      </w:r>
    </w:p>
    <w:p>
      <w:r>
        <w:rPr>
          <w:rFonts w:ascii="Arial" w:hAnsi="Arial" w:eastAsia="Arial"/>
          <w:b w:val="0"/>
          <w:sz w:val="22"/>
        </w:rPr>
        <w:t>made by man,</w:t>
      </w:r>
    </w:p>
    <w:p>
      <w:r>
        <w:rPr>
          <w:rFonts w:ascii="Arial" w:hAnsi="Arial" w:eastAsia="Arial"/>
          <w:b w:val="0"/>
          <w:sz w:val="22"/>
        </w:rPr>
        <w:t>and caused at such a sickening pace,</w:t>
      </w:r>
    </w:p>
    <w:p>
      <w:r>
        <w:rPr>
          <w:rFonts w:ascii="Arial" w:hAnsi="Arial" w:eastAsia="Arial"/>
          <w:b w:val="0"/>
          <w:sz w:val="22"/>
        </w:rPr>
        <w:t>and how sad it is,</w:t>
      </w:r>
    </w:p>
    <w:p>
      <w:r>
        <w:rPr>
          <w:rFonts w:ascii="Arial" w:hAnsi="Arial" w:eastAsia="Arial"/>
          <w:b w:val="0"/>
          <w:sz w:val="22"/>
        </w:rPr>
        <w:t>that upon war we seem to fixate,</w:t>
      </w:r>
    </w:p>
    <w:p>
      <w:r>
        <w:rPr>
          <w:rFonts w:ascii="Arial" w:hAnsi="Arial" w:eastAsia="Arial"/>
          <w:b w:val="0"/>
          <w:sz w:val="22"/>
        </w:rPr>
        <w:t>but why we cannot fixate upon peace,</w:t>
      </w:r>
    </w:p>
    <w:p>
      <w:r>
        <w:rPr>
          <w:rFonts w:ascii="Arial" w:hAnsi="Arial" w:eastAsia="Arial"/>
          <w:b w:val="0"/>
          <w:sz w:val="22"/>
        </w:rPr>
        <w:t>I do not know,</w:t>
      </w:r>
    </w:p>
    <w:p>
      <w:r>
        <w:rPr>
          <w:rFonts w:ascii="Arial" w:hAnsi="Arial" w:eastAsia="Arial"/>
          <w:b w:val="0"/>
          <w:sz w:val="22"/>
        </w:rPr>
        <w:t>but it is not too late,</w:t>
      </w:r>
    </w:p>
    <w:p>
      <w:r>
        <w:rPr>
          <w:rFonts w:ascii="Arial" w:hAnsi="Arial" w:eastAsia="Arial"/>
          <w:b w:val="0"/>
          <w:sz w:val="22"/>
        </w:rPr>
        <w:t>not too late,</w:t>
      </w:r>
    </w:p>
    <w:p>
      <w:r>
        <w:rPr>
          <w:rFonts w:ascii="Arial" w:hAnsi="Arial" w:eastAsia="Arial"/>
          <w:b w:val="0"/>
          <w:sz w:val="22"/>
        </w:rPr>
        <w:t>and if we collaborate in a more effective way,</w:t>
      </w:r>
    </w:p>
    <w:p>
      <w:r>
        <w:rPr>
          <w:rFonts w:ascii="Arial" w:hAnsi="Arial" w:eastAsia="Arial"/>
          <w:b w:val="0"/>
          <w:sz w:val="22"/>
        </w:rPr>
        <w:t>we could change the world for the better,</w:t>
      </w:r>
    </w:p>
    <w:p>
      <w:r>
        <w:rPr>
          <w:rFonts w:ascii="Arial" w:hAnsi="Arial" w:eastAsia="Arial"/>
          <w:b w:val="0"/>
          <w:sz w:val="22"/>
        </w:rPr>
        <w:t>but humans are so used to tragedy,</w:t>
      </w:r>
    </w:p>
    <w:p>
      <w:r>
        <w:rPr>
          <w:rFonts w:ascii="Arial" w:hAnsi="Arial" w:eastAsia="Arial"/>
          <w:b w:val="0"/>
          <w:sz w:val="22"/>
        </w:rPr>
        <w:t>and there is glory in bravery,</w:t>
      </w:r>
    </w:p>
    <w:p>
      <w:r>
        <w:rPr>
          <w:rFonts w:ascii="Arial" w:hAnsi="Arial" w:eastAsia="Arial"/>
          <w:b w:val="0"/>
          <w:sz w:val="22"/>
        </w:rPr>
        <w:t>but some think that there is permanent glory,</w:t>
      </w:r>
    </w:p>
    <w:p>
      <w:r>
        <w:rPr>
          <w:rFonts w:ascii="Arial" w:hAnsi="Arial" w:eastAsia="Arial"/>
          <w:b w:val="0"/>
          <w:sz w:val="22"/>
        </w:rPr>
        <w:t>in a glorious death,</w:t>
      </w:r>
    </w:p>
    <w:p>
      <w:r>
        <w:rPr>
          <w:rFonts w:ascii="Arial" w:hAnsi="Arial" w:eastAsia="Arial"/>
          <w:b w:val="0"/>
          <w:sz w:val="22"/>
        </w:rPr>
        <w:t>but there is more glory,</w:t>
      </w:r>
    </w:p>
    <w:p>
      <w:r>
        <w:rPr>
          <w:rFonts w:ascii="Arial" w:hAnsi="Arial" w:eastAsia="Arial"/>
          <w:b w:val="0"/>
          <w:sz w:val="22"/>
        </w:rPr>
        <w:t>in saving human life,</w:t>
      </w:r>
    </w:p>
    <w:p>
      <w:r>
        <w:rPr>
          <w:rFonts w:ascii="Arial" w:hAnsi="Arial" w:eastAsia="Arial"/>
          <w:b w:val="0"/>
          <w:sz w:val="22"/>
        </w:rPr>
        <w:t>now should not we begin to save it more efficiently,</w:t>
      </w:r>
    </w:p>
    <w:p>
      <w:r>
        <w:rPr>
          <w:rFonts w:ascii="Arial" w:hAnsi="Arial" w:eastAsia="Arial"/>
          <w:b w:val="0"/>
          <w:sz w:val="22"/>
        </w:rPr>
        <w:t>whilst we still have some human life,</w:t>
      </w:r>
    </w:p>
    <w:p>
      <w:r>
        <w:rPr>
          <w:rFonts w:ascii="Arial" w:hAnsi="Arial" w:eastAsia="Arial"/>
          <w:b w:val="0"/>
          <w:sz w:val="22"/>
        </w:rPr>
        <w:t>upon the Earth left.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