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Of the tallest tree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tallest tree in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would like to climb,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pull the clouds down,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down from the sky so fine,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rest upon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 rest upon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 understand the Universe in my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a pleasant way, to spend the 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not even notice the passing of a brief history of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there are many different beauties in the cosmos,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beauties that inspire,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they take me and capture my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planets, the stars, the meteors, the shooting stars,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such wondrous things are they,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such wondrous works of 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such wondrous works of 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I would be ignorant of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if it had not been for Stephen Hawking,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his taking part,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quest for knowledge,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was so etched into his heart.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Stephen Hawking,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who I thank in the heavens today,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who I thank for his struggles,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for his investigative 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I thank him,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picture his smile and it makes me happy,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he is now omnipotent,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ever intertwined in the heavens,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of which he loved with all his heart.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