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such talents</w:t>
      </w:r>
    </w:p>
    <w:p/>
    <w:p>
      <w:r>
        <w:rPr>
          <w:rFonts w:ascii="Arial" w:hAnsi="Arial" w:eastAsia="Arial"/>
          <w:b w:val="0"/>
          <w:sz w:val="22"/>
        </w:rPr>
        <w:t>Of such talents you are made,</w:t>
      </w:r>
    </w:p>
    <w:p>
      <w:r>
        <w:rPr>
          <w:rFonts w:ascii="Arial" w:hAnsi="Arial" w:eastAsia="Arial"/>
          <w:b w:val="0"/>
          <w:sz w:val="22"/>
        </w:rPr>
        <w:t>for you twist the words of such bitter feelings,</w:t>
      </w:r>
    </w:p>
    <w:p>
      <w:r>
        <w:rPr>
          <w:rFonts w:ascii="Arial" w:hAnsi="Arial" w:eastAsia="Arial"/>
          <w:b w:val="0"/>
          <w:sz w:val="22"/>
        </w:rPr>
        <w:t>into a subtlety that suits the mood of your day.</w:t>
      </w:r>
    </w:p>
    <w:p>
      <w:r>
        <w:rPr>
          <w:rFonts w:ascii="Arial" w:hAnsi="Arial" w:eastAsia="Arial"/>
          <w:b w:val="0"/>
          <w:sz w:val="22"/>
        </w:rPr>
        <w:t>yes, you, yes, you, with your machiavellian crusade,</w:t>
      </w:r>
    </w:p>
    <w:p>
      <w:r>
        <w:rPr>
          <w:rFonts w:ascii="Arial" w:hAnsi="Arial" w:eastAsia="Arial"/>
          <w:b w:val="0"/>
          <w:sz w:val="22"/>
        </w:rPr>
        <w:t>yes you,</w:t>
      </w:r>
    </w:p>
    <w:p>
      <w:r>
        <w:rPr>
          <w:rFonts w:ascii="Arial" w:hAnsi="Arial" w:eastAsia="Arial"/>
          <w:b w:val="0"/>
          <w:sz w:val="22"/>
        </w:rPr>
        <w:t>you turn everything into such a destructive force,</w:t>
      </w:r>
    </w:p>
    <w:p>
      <w:r>
        <w:rPr>
          <w:rFonts w:ascii="Arial" w:hAnsi="Arial" w:eastAsia="Arial"/>
          <w:b w:val="0"/>
          <w:sz w:val="22"/>
        </w:rPr>
        <w:t>for you are filled with such malcontent,</w:t>
      </w:r>
    </w:p>
    <w:p>
      <w:r>
        <w:rPr>
          <w:rFonts w:ascii="Arial" w:hAnsi="Arial" w:eastAsia="Arial"/>
          <w:b w:val="0"/>
          <w:sz w:val="22"/>
        </w:rPr>
        <w:t>that utters forth from your mouth,</w:t>
      </w:r>
    </w:p>
    <w:p>
      <w:r>
        <w:rPr>
          <w:rFonts w:ascii="Arial" w:hAnsi="Arial" w:eastAsia="Arial"/>
          <w:b w:val="0"/>
          <w:sz w:val="22"/>
        </w:rPr>
        <w:t>and your words are as futile,</w:t>
      </w:r>
    </w:p>
    <w:p>
      <w:r>
        <w:rPr>
          <w:rFonts w:ascii="Arial" w:hAnsi="Arial" w:eastAsia="Arial"/>
          <w:b w:val="0"/>
          <w:sz w:val="22"/>
        </w:rPr>
        <w:t>as the charging of the light Brigade.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yes you,</w:t>
      </w:r>
    </w:p>
    <w:p>
      <w:r>
        <w:rPr>
          <w:rFonts w:ascii="Arial" w:hAnsi="Arial" w:eastAsia="Arial"/>
          <w:b w:val="0"/>
          <w:sz w:val="22"/>
        </w:rPr>
        <w:t>you on your machiavellian crusade,</w:t>
      </w:r>
    </w:p>
    <w:p>
      <w:r>
        <w:rPr>
          <w:rFonts w:ascii="Arial" w:hAnsi="Arial" w:eastAsia="Arial"/>
          <w:b w:val="0"/>
          <w:sz w:val="22"/>
        </w:rPr>
        <w:t>you are doomed to failure,</w:t>
      </w:r>
    </w:p>
    <w:p>
      <w:r>
        <w:rPr>
          <w:rFonts w:ascii="Arial" w:hAnsi="Arial" w:eastAsia="Arial"/>
          <w:b w:val="0"/>
          <w:sz w:val="22"/>
        </w:rPr>
        <w:t>and are hell-bent on warping,</w:t>
      </w:r>
    </w:p>
    <w:p>
      <w:r>
        <w:rPr>
          <w:rFonts w:ascii="Arial" w:hAnsi="Arial" w:eastAsia="Arial"/>
          <w:b w:val="0"/>
          <w:sz w:val="22"/>
        </w:rPr>
        <w:t>whoever comes your way.</w:t>
      </w:r>
    </w:p>
    <w:p>
      <w:r>
        <w:rPr>
          <w:rFonts w:ascii="Arial" w:hAnsi="Arial" w:eastAsia="Arial"/>
          <w:b w:val="0"/>
          <w:sz w:val="22"/>
        </w:rPr>
        <w:t>And you, yes you, you are doomed to talk,</w:t>
      </w:r>
    </w:p>
    <w:p>
      <w:r>
        <w:rPr>
          <w:rFonts w:ascii="Arial" w:hAnsi="Arial" w:eastAsia="Arial"/>
          <w:b w:val="0"/>
          <w:sz w:val="22"/>
        </w:rPr>
        <w:t>such utter rubbish that spews forth,</w:t>
      </w:r>
    </w:p>
    <w:p>
      <w:r>
        <w:rPr>
          <w:rFonts w:ascii="Arial" w:hAnsi="Arial" w:eastAsia="Arial"/>
          <w:b w:val="0"/>
          <w:sz w:val="22"/>
        </w:rPr>
        <w:t>from your unhappiness,</w:t>
      </w:r>
    </w:p>
    <w:p>
      <w:r>
        <w:rPr>
          <w:rFonts w:ascii="Arial" w:hAnsi="Arial" w:eastAsia="Arial"/>
          <w:b w:val="0"/>
          <w:sz w:val="22"/>
        </w:rPr>
        <w:t>and that belittles and traumatizes in every way,</w:t>
      </w:r>
    </w:p>
    <w:p>
      <w:r>
        <w:rPr>
          <w:rFonts w:ascii="Arial" w:hAnsi="Arial" w:eastAsia="Arial"/>
          <w:b w:val="0"/>
          <w:sz w:val="22"/>
        </w:rPr>
        <w:t>and the cause of your unhappiness,</w:t>
      </w:r>
    </w:p>
    <w:p>
      <w:r>
        <w:rPr>
          <w:rFonts w:ascii="Arial" w:hAnsi="Arial" w:eastAsia="Arial"/>
          <w:b w:val="0"/>
          <w:sz w:val="22"/>
        </w:rPr>
        <w:t>is formed in the crucible of your mind,</w:t>
      </w:r>
    </w:p>
    <w:p>
      <w:r>
        <w:rPr>
          <w:rFonts w:ascii="Arial" w:hAnsi="Arial" w:eastAsia="Arial"/>
          <w:b w:val="0"/>
          <w:sz w:val="22"/>
        </w:rPr>
        <w:t>formed from the failures of your choices in life,</w:t>
      </w:r>
    </w:p>
    <w:p>
      <w:r>
        <w:rPr>
          <w:rFonts w:ascii="Arial" w:hAnsi="Arial" w:eastAsia="Arial"/>
          <w:b w:val="0"/>
          <w:sz w:val="22"/>
        </w:rPr>
        <w:t>that eat away at you,</w:t>
      </w:r>
    </w:p>
    <w:p>
      <w:r>
        <w:rPr>
          <w:rFonts w:ascii="Arial" w:hAnsi="Arial" w:eastAsia="Arial"/>
          <w:b w:val="0"/>
          <w:sz w:val="22"/>
        </w:rPr>
        <w:t>oh, malcontent it leaves you bitter and blind,</w:t>
      </w:r>
    </w:p>
    <w:p>
      <w:r>
        <w:rPr>
          <w:rFonts w:ascii="Arial" w:hAnsi="Arial" w:eastAsia="Arial"/>
          <w:b w:val="0"/>
          <w:sz w:val="22"/>
        </w:rPr>
        <w:t>and you, you are as dark,</w:t>
      </w:r>
    </w:p>
    <w:p>
      <w:r>
        <w:rPr>
          <w:rFonts w:ascii="Arial" w:hAnsi="Arial" w:eastAsia="Arial"/>
          <w:b w:val="0"/>
          <w:sz w:val="22"/>
        </w:rPr>
        <w:t>as the night on the sunniest of days,</w:t>
      </w:r>
    </w:p>
    <w:p>
      <w:r>
        <w:rPr>
          <w:rFonts w:ascii="Arial" w:hAnsi="Arial" w:eastAsia="Arial"/>
          <w:b w:val="0"/>
          <w:sz w:val="22"/>
        </w:rPr>
        <w:t>and I, I have no wish to have a conversation with you,</w:t>
      </w:r>
    </w:p>
    <w:p>
      <w:r>
        <w:rPr>
          <w:rFonts w:ascii="Arial" w:hAnsi="Arial" w:eastAsia="Arial"/>
          <w:b w:val="0"/>
          <w:sz w:val="22"/>
        </w:rPr>
        <w:t>for you are of such machiavellian ways,</w:t>
      </w:r>
    </w:p>
    <w:p>
      <w:r>
        <w:rPr>
          <w:rFonts w:ascii="Arial" w:hAnsi="Arial" w:eastAsia="Arial"/>
          <w:b w:val="0"/>
          <w:sz w:val="22"/>
        </w:rPr>
        <w:t>And I will not walk in your footsteps,</w:t>
      </w:r>
    </w:p>
    <w:p>
      <w:r>
        <w:rPr>
          <w:rFonts w:ascii="Arial" w:hAnsi="Arial" w:eastAsia="Arial"/>
          <w:b w:val="0"/>
          <w:sz w:val="22"/>
        </w:rPr>
        <w:t>along paths where you may lead me astray,</w:t>
      </w:r>
    </w:p>
    <w:p>
      <w:r>
        <w:rPr>
          <w:rFonts w:ascii="Arial" w:hAnsi="Arial" w:eastAsia="Arial"/>
          <w:b w:val="0"/>
          <w:sz w:val="22"/>
        </w:rPr>
        <w:t>because in the words that you speak, I see no charm,</w:t>
      </w:r>
    </w:p>
    <w:p>
      <w:r>
        <w:rPr>
          <w:rFonts w:ascii="Arial" w:hAnsi="Arial" w:eastAsia="Arial"/>
          <w:b w:val="0"/>
          <w:sz w:val="22"/>
        </w:rPr>
        <w:t>and your attempts to lead I dismiss so easily,</w:t>
      </w:r>
    </w:p>
    <w:p>
      <w:r>
        <w:rPr>
          <w:rFonts w:ascii="Arial" w:hAnsi="Arial" w:eastAsia="Arial"/>
          <w:b w:val="0"/>
          <w:sz w:val="22"/>
        </w:rPr>
        <w:t>for it is an evil quality in you,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with your Machiavellian ways,</w:t>
      </w:r>
    </w:p>
    <w:p>
      <w:r>
        <w:rPr>
          <w:rFonts w:ascii="Arial" w:hAnsi="Arial" w:eastAsia="Arial"/>
          <w:b w:val="0"/>
          <w:sz w:val="22"/>
        </w:rPr>
        <w:t>you should be ashamed.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