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such great works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such great works, what is done to test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improve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as simple as it seems oblivious are some,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partake of little,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give of none,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they are selfish,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hell bent and only looking out for themselves,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world unravels,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disturbs the happy and turns them into the wearisome,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it is that the selfish greed is instilled in people,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them no solutions to hatred,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intolerance and world problems have ever been begun,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blinded by their egos are some,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they do not care, and they achieve nothing,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their hearts and minds are as black as they 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their selfish filth they watch people die,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amongst their fineries and their wealth,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gorge themselves as others come undone,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spew their words of greed and want and need,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selfishly as they started, so, they continue,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until the day is done, but alone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do not mind sitting on top of humanities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killed by the weapons of man that they have funded,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battles won,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what good is the point of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you are selfish, hateful and bitter,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alone you sit, alone you sit,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devils work already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