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 my heart</w:t>
      </w:r>
    </w:p>
    <w:p/>
    <w:p>
      <w:r>
        <w:rPr>
          <w:rFonts w:ascii="Arial" w:hAnsi="Arial" w:eastAsia="Arial"/>
          <w:b w:val="0"/>
          <w:sz w:val="22"/>
        </w:rPr>
        <w:t>Of my heart, I sit with it,</w:t>
      </w:r>
    </w:p>
    <w:p>
      <w:r>
        <w:rPr>
          <w:rFonts w:ascii="Arial" w:hAnsi="Arial" w:eastAsia="Arial"/>
          <w:b w:val="0"/>
          <w:sz w:val="22"/>
        </w:rPr>
        <w:t>with it in pieces that can't be fixed,</w:t>
      </w:r>
    </w:p>
    <w:p>
      <w:r>
        <w:rPr>
          <w:rFonts w:ascii="Arial" w:hAnsi="Arial" w:eastAsia="Arial"/>
          <w:b w:val="0"/>
          <w:sz w:val="22"/>
        </w:rPr>
        <w:t>and of my heart, there is no spark,</w:t>
      </w:r>
    </w:p>
    <w:p>
      <w:r>
        <w:rPr>
          <w:rFonts w:ascii="Arial" w:hAnsi="Arial" w:eastAsia="Arial"/>
          <w:b w:val="0"/>
          <w:sz w:val="22"/>
        </w:rPr>
        <w:t>just memories in my mind,</w:t>
      </w:r>
    </w:p>
    <w:p>
      <w:r>
        <w:rPr>
          <w:rFonts w:ascii="Arial" w:hAnsi="Arial" w:eastAsia="Arial"/>
          <w:b w:val="0"/>
          <w:sz w:val="22"/>
        </w:rPr>
        <w:t>and emptiness inside me,</w:t>
      </w:r>
    </w:p>
    <w:p>
      <w:r>
        <w:rPr>
          <w:rFonts w:ascii="Arial" w:hAnsi="Arial" w:eastAsia="Arial"/>
          <w:b w:val="0"/>
          <w:sz w:val="22"/>
        </w:rPr>
        <w:t>that won't quit,</w:t>
      </w:r>
    </w:p>
    <w:p>
      <w:r>
        <w:rPr>
          <w:rFonts w:ascii="Arial" w:hAnsi="Arial" w:eastAsia="Arial"/>
          <w:b w:val="0"/>
          <w:sz w:val="22"/>
        </w:rPr>
        <w:t>and as the shadows of the night,</w:t>
      </w:r>
    </w:p>
    <w:p>
      <w:r>
        <w:rPr>
          <w:rFonts w:ascii="Arial" w:hAnsi="Arial" w:eastAsia="Arial"/>
          <w:b w:val="0"/>
          <w:sz w:val="22"/>
        </w:rPr>
        <w:t>they envelope me,</w:t>
      </w:r>
    </w:p>
    <w:p>
      <w:r>
        <w:rPr>
          <w:rFonts w:ascii="Arial" w:hAnsi="Arial" w:eastAsia="Arial"/>
          <w:b w:val="0"/>
          <w:sz w:val="22"/>
        </w:rPr>
        <w:t>I wander in my thoughts,</w:t>
      </w:r>
    </w:p>
    <w:p>
      <w:r>
        <w:rPr>
          <w:rFonts w:ascii="Arial" w:hAnsi="Arial" w:eastAsia="Arial"/>
          <w:b w:val="0"/>
          <w:sz w:val="22"/>
        </w:rPr>
        <w:t>and there is no pause,</w:t>
      </w:r>
    </w:p>
    <w:p>
      <w:r>
        <w:rPr>
          <w:rFonts w:ascii="Arial" w:hAnsi="Arial" w:eastAsia="Arial"/>
          <w:b w:val="0"/>
          <w:sz w:val="22"/>
        </w:rPr>
        <w:t>no pause from the bombacity,</w:t>
      </w:r>
    </w:p>
    <w:p>
      <w:r>
        <w:rPr>
          <w:rFonts w:ascii="Arial" w:hAnsi="Arial" w:eastAsia="Arial"/>
          <w:b w:val="0"/>
          <w:sz w:val="22"/>
        </w:rPr>
        <w:t>of the savagery of doubts,</w:t>
      </w:r>
    </w:p>
    <w:p>
      <w:r>
        <w:rPr>
          <w:rFonts w:ascii="Arial" w:hAnsi="Arial" w:eastAsia="Arial"/>
          <w:b w:val="0"/>
          <w:sz w:val="22"/>
        </w:rPr>
        <w:t>that I wear upon my brow,</w:t>
      </w:r>
    </w:p>
    <w:p>
      <w:r>
        <w:rPr>
          <w:rFonts w:ascii="Arial" w:hAnsi="Arial" w:eastAsia="Arial"/>
          <w:b w:val="0"/>
          <w:sz w:val="22"/>
        </w:rPr>
        <w:t>with as many furrows as sorrow allows,</w:t>
      </w:r>
    </w:p>
    <w:p>
      <w:r>
        <w:rPr>
          <w:rFonts w:ascii="Arial" w:hAnsi="Arial" w:eastAsia="Arial"/>
          <w:b w:val="0"/>
          <w:sz w:val="22"/>
        </w:rPr>
        <w:t>and with sorrowful remorse,</w:t>
      </w:r>
    </w:p>
    <w:p>
      <w:r>
        <w:rPr>
          <w:rFonts w:ascii="Arial" w:hAnsi="Arial" w:eastAsia="Arial"/>
          <w:b w:val="0"/>
          <w:sz w:val="22"/>
        </w:rPr>
        <w:t>and, as I ponder this darkness of the soul,</w:t>
      </w:r>
    </w:p>
    <w:p>
      <w:r>
        <w:rPr>
          <w:rFonts w:ascii="Arial" w:hAnsi="Arial" w:eastAsia="Arial"/>
          <w:b w:val="0"/>
          <w:sz w:val="22"/>
        </w:rPr>
        <w:t>the moon, I am sure it pities me,</w:t>
      </w:r>
    </w:p>
    <w:p>
      <w:r>
        <w:rPr>
          <w:rFonts w:ascii="Arial" w:hAnsi="Arial" w:eastAsia="Arial"/>
          <w:b w:val="0"/>
          <w:sz w:val="22"/>
        </w:rPr>
        <w:t>and as it shines,</w:t>
      </w:r>
    </w:p>
    <w:p>
      <w:r>
        <w:rPr>
          <w:rFonts w:ascii="Arial" w:hAnsi="Arial" w:eastAsia="Arial"/>
          <w:b w:val="0"/>
          <w:sz w:val="22"/>
        </w:rPr>
        <w:t>I wish I could steal its light,</w:t>
      </w:r>
    </w:p>
    <w:p>
      <w:r>
        <w:rPr>
          <w:rFonts w:ascii="Arial" w:hAnsi="Arial" w:eastAsia="Arial"/>
          <w:b w:val="0"/>
          <w:sz w:val="22"/>
        </w:rPr>
        <w:t>and brighten up me,</w:t>
      </w:r>
    </w:p>
    <w:p>
      <w:r>
        <w:rPr>
          <w:rFonts w:ascii="Arial" w:hAnsi="Arial" w:eastAsia="Arial"/>
          <w:b w:val="0"/>
          <w:sz w:val="22"/>
        </w:rPr>
        <w:t>and this misery,</w:t>
      </w:r>
    </w:p>
    <w:p>
      <w:r>
        <w:rPr>
          <w:rFonts w:ascii="Arial" w:hAnsi="Arial" w:eastAsia="Arial"/>
          <w:b w:val="0"/>
          <w:sz w:val="22"/>
        </w:rPr>
        <w:t>is as cruel as can be,</w:t>
      </w:r>
    </w:p>
    <w:p>
      <w:r>
        <w:rPr>
          <w:rFonts w:ascii="Arial" w:hAnsi="Arial" w:eastAsia="Arial"/>
          <w:b w:val="0"/>
          <w:sz w:val="22"/>
        </w:rPr>
        <w:t>and how I wish,</w:t>
      </w:r>
    </w:p>
    <w:p>
      <w:r>
        <w:rPr>
          <w:rFonts w:ascii="Arial" w:hAnsi="Arial" w:eastAsia="Arial"/>
          <w:b w:val="0"/>
          <w:sz w:val="22"/>
        </w:rPr>
        <w:t>happiness wasn't as fleeting,</w:t>
      </w:r>
    </w:p>
    <w:p>
      <w:r>
        <w:rPr>
          <w:rFonts w:ascii="Arial" w:hAnsi="Arial" w:eastAsia="Arial"/>
          <w:b w:val="0"/>
          <w:sz w:val="22"/>
        </w:rPr>
        <w:t>as it mostly seems to be,</w:t>
      </w:r>
    </w:p>
    <w:p>
      <w:r>
        <w:rPr>
          <w:rFonts w:ascii="Arial" w:hAnsi="Arial" w:eastAsia="Arial"/>
          <w:b w:val="0"/>
          <w:sz w:val="22"/>
        </w:rPr>
        <w:t>oh, my heart, oh, my heart,</w:t>
      </w:r>
    </w:p>
    <w:p>
      <w:r>
        <w:rPr>
          <w:rFonts w:ascii="Arial" w:hAnsi="Arial" w:eastAsia="Arial"/>
          <w:b w:val="0"/>
          <w:sz w:val="22"/>
        </w:rPr>
        <w:t>how many tears must come from my memories,</w:t>
      </w:r>
    </w:p>
    <w:p>
      <w:r>
        <w:rPr>
          <w:rFonts w:ascii="Arial" w:hAnsi="Arial" w:eastAsia="Arial"/>
          <w:b w:val="0"/>
          <w:sz w:val="22"/>
        </w:rPr>
        <w:t>from my memories,</w:t>
      </w:r>
    </w:p>
    <w:p>
      <w:r>
        <w:rPr>
          <w:rFonts w:ascii="Arial" w:hAnsi="Arial" w:eastAsia="Arial"/>
          <w:b w:val="0"/>
          <w:sz w:val="22"/>
        </w:rPr>
        <w:t>for it seems there will be no land if this continues,</w:t>
      </w:r>
    </w:p>
    <w:p>
      <w:r>
        <w:rPr>
          <w:rFonts w:ascii="Arial" w:hAnsi="Arial" w:eastAsia="Arial"/>
          <w:b w:val="0"/>
          <w:sz w:val="22"/>
        </w:rPr>
        <w:t>and only an ocean,</w:t>
      </w:r>
    </w:p>
    <w:p>
      <w:r>
        <w:rPr>
          <w:rFonts w:ascii="Arial" w:hAnsi="Arial" w:eastAsia="Arial"/>
          <w:b w:val="0"/>
          <w:sz w:val="22"/>
        </w:rPr>
        <w:t>the size of which has never been seen,</w:t>
      </w:r>
    </w:p>
    <w:p>
      <w:r>
        <w:rPr>
          <w:rFonts w:ascii="Arial" w:hAnsi="Arial" w:eastAsia="Arial"/>
          <w:b w:val="0"/>
          <w:sz w:val="22"/>
        </w:rPr>
        <w:t>and I am drowning in me,</w:t>
      </w:r>
    </w:p>
    <w:p>
      <w:r>
        <w:rPr>
          <w:rFonts w:ascii="Arial" w:hAnsi="Arial" w:eastAsia="Arial"/>
          <w:b w:val="0"/>
          <w:sz w:val="22"/>
        </w:rPr>
        <w:t>drowning in me,</w:t>
      </w:r>
    </w:p>
    <w:p>
      <w:r>
        <w:rPr>
          <w:rFonts w:ascii="Arial" w:hAnsi="Arial" w:eastAsia="Arial"/>
          <w:b w:val="0"/>
          <w:sz w:val="22"/>
        </w:rPr>
        <w:t>unable to divert myself,</w:t>
      </w:r>
    </w:p>
    <w:p>
      <w:r>
        <w:rPr>
          <w:rFonts w:ascii="Arial" w:hAnsi="Arial" w:eastAsia="Arial"/>
          <w:b w:val="0"/>
          <w:sz w:val="22"/>
        </w:rPr>
        <w:t>from my thoughts,</w:t>
      </w:r>
    </w:p>
    <w:p>
      <w:r>
        <w:rPr>
          <w:rFonts w:ascii="Arial" w:hAnsi="Arial" w:eastAsia="Arial"/>
          <w:b w:val="0"/>
          <w:sz w:val="22"/>
        </w:rPr>
        <w:t>from my thoughts of the love that used to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