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a strong crowd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a strong crowd,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chaos amidst the arguments,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chaos full of vitriol as tempers and alcohol allow,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strong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strong hearts that rage as the eyes frown,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fists and punches and of savagery,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inhumanity,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blood that soaks the town,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strong crowd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strong crowd,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 with stronger opinions than others allow.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