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Oblique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Oblique and so bleak at times,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life for from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cuts such a vicious wedge,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leads you along,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leads you along a razor's edge,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tis better to be wary,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life is never guaranteed,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time waits for no man,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time is your enemy.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