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O,o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What can there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can there be the matter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O,o,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feel ill and I am developing every malady,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O,o,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can the matter be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me look in the mirror and I shall see what I shall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O, 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can the matter be with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ruminate and I cogitate,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ponder my condition,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whatever it may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O, 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I will have to find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going on one of those self-help talk shows on TV.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