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Number 10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Number 10,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binary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0 and a 1.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off and an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life in the eyes of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life upon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life in the universe,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life there and life then quickly gone.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