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Now</w:t>
      </w:r>
    </w:p>
    <w:p/>
    <w:p>
      <w:r>
        <w:rPr>
          <w:rFonts w:ascii="Arial" w:hAnsi="Arial" w:eastAsia="Arial"/>
          <w:b w:val="0"/>
          <w:sz w:val="22"/>
        </w:rPr>
        <w:t>Now,</w:t>
      </w:r>
    </w:p>
    <w:p>
      <w:r>
        <w:rPr>
          <w:rFonts w:ascii="Arial" w:hAnsi="Arial" w:eastAsia="Arial"/>
          <w:b w:val="0"/>
          <w:sz w:val="22"/>
        </w:rPr>
        <w:t>now,</w:t>
      </w:r>
    </w:p>
    <w:p>
      <w:r>
        <w:rPr>
          <w:rFonts w:ascii="Arial" w:hAnsi="Arial" w:eastAsia="Arial"/>
          <w:b w:val="0"/>
          <w:sz w:val="22"/>
        </w:rPr>
        <w:t>do not wait,</w:t>
      </w:r>
    </w:p>
    <w:p>
      <w:r>
        <w:rPr>
          <w:rFonts w:ascii="Arial" w:hAnsi="Arial" w:eastAsia="Arial"/>
          <w:b w:val="0"/>
          <w:sz w:val="22"/>
        </w:rPr>
        <w:t>do not hesitate,</w:t>
      </w:r>
    </w:p>
    <w:p>
      <w:r>
        <w:rPr>
          <w:rFonts w:ascii="Arial" w:hAnsi="Arial" w:eastAsia="Arial"/>
          <w:b w:val="0"/>
          <w:sz w:val="22"/>
        </w:rPr>
        <w:t>feel what you feel before it is too late,</w:t>
      </w:r>
    </w:p>
    <w:p>
      <w:r>
        <w:rPr>
          <w:rFonts w:ascii="Arial" w:hAnsi="Arial" w:eastAsia="Arial"/>
          <w:b w:val="0"/>
          <w:sz w:val="22"/>
        </w:rPr>
        <w:t>and take your time and express your mind,</w:t>
      </w:r>
    </w:p>
    <w:p>
      <w:r>
        <w:rPr>
          <w:rFonts w:ascii="Arial" w:hAnsi="Arial" w:eastAsia="Arial"/>
          <w:b w:val="0"/>
          <w:sz w:val="22"/>
        </w:rPr>
        <w:t>with the sensitivities of your feelings,</w:t>
      </w:r>
    </w:p>
    <w:p>
      <w:r>
        <w:rPr>
          <w:rFonts w:ascii="Arial" w:hAnsi="Arial" w:eastAsia="Arial"/>
          <w:b w:val="0"/>
          <w:sz w:val="22"/>
        </w:rPr>
        <w:t>that the mood does dictate,</w:t>
      </w:r>
    </w:p>
    <w:p>
      <w:r>
        <w:rPr>
          <w:rFonts w:ascii="Arial" w:hAnsi="Arial" w:eastAsia="Arial"/>
          <w:b w:val="0"/>
          <w:sz w:val="22"/>
        </w:rPr>
        <w:t>for the day is long and the night is long,</w:t>
      </w:r>
    </w:p>
    <w:p>
      <w:r>
        <w:rPr>
          <w:rFonts w:ascii="Arial" w:hAnsi="Arial" w:eastAsia="Arial"/>
          <w:b w:val="0"/>
          <w:sz w:val="22"/>
        </w:rPr>
        <w:t>and this moment will not wait,</w:t>
      </w:r>
    </w:p>
    <w:p>
      <w:r>
        <w:rPr>
          <w:rFonts w:ascii="Arial" w:hAnsi="Arial" w:eastAsia="Arial"/>
          <w:b w:val="0"/>
          <w:sz w:val="22"/>
        </w:rPr>
        <w:t>because life is art,</w:t>
      </w:r>
    </w:p>
    <w:p>
      <w:r>
        <w:rPr>
          <w:rFonts w:ascii="Arial" w:hAnsi="Arial" w:eastAsia="Arial"/>
          <w:b w:val="0"/>
          <w:sz w:val="22"/>
        </w:rPr>
        <w:t>and upon the stage you tread,</w:t>
      </w:r>
    </w:p>
    <w:p>
      <w:r>
        <w:rPr>
          <w:rFonts w:ascii="Arial" w:hAnsi="Arial" w:eastAsia="Arial"/>
          <w:b w:val="0"/>
          <w:sz w:val="22"/>
        </w:rPr>
        <w:t>looking for love with your sensitive ways,</w:t>
      </w:r>
    </w:p>
    <w:p>
      <w:r>
        <w:rPr>
          <w:rFonts w:ascii="Arial" w:hAnsi="Arial" w:eastAsia="Arial"/>
          <w:b w:val="0"/>
          <w:sz w:val="22"/>
        </w:rPr>
        <w:t>ways set by the mind,</w:t>
      </w:r>
    </w:p>
    <w:p>
      <w:r>
        <w:rPr>
          <w:rFonts w:ascii="Arial" w:hAnsi="Arial" w:eastAsia="Arial"/>
          <w:b w:val="0"/>
          <w:sz w:val="22"/>
        </w:rPr>
        <w:t>and in an evolution of intuitive ways,</w:t>
      </w:r>
    </w:p>
    <w:p>
      <w:r>
        <w:rPr>
          <w:rFonts w:ascii="Arial" w:hAnsi="Arial" w:eastAsia="Arial"/>
          <w:b w:val="0"/>
          <w:sz w:val="22"/>
        </w:rPr>
        <w:t>so, your time is swayed,</w:t>
      </w:r>
    </w:p>
    <w:p>
      <w:r>
        <w:rPr>
          <w:rFonts w:ascii="Arial" w:hAnsi="Arial" w:eastAsia="Arial"/>
          <w:b w:val="0"/>
          <w:sz w:val="22"/>
        </w:rPr>
        <w:t>swayed by the questioning of what will be,</w:t>
      </w:r>
    </w:p>
    <w:p>
      <w:r>
        <w:rPr>
          <w:rFonts w:ascii="Arial" w:hAnsi="Arial" w:eastAsia="Arial"/>
          <w:b w:val="0"/>
          <w:sz w:val="22"/>
        </w:rPr>
        <w:t>and what could be,</w:t>
      </w:r>
    </w:p>
    <w:p>
      <w:r>
        <w:rPr>
          <w:rFonts w:ascii="Arial" w:hAnsi="Arial" w:eastAsia="Arial"/>
          <w:b w:val="0"/>
          <w:sz w:val="22"/>
        </w:rPr>
        <w:t>for love is a chance,</w:t>
      </w:r>
    </w:p>
    <w:p>
      <w:r>
        <w:rPr>
          <w:rFonts w:ascii="Arial" w:hAnsi="Arial" w:eastAsia="Arial"/>
          <w:b w:val="0"/>
          <w:sz w:val="22"/>
        </w:rPr>
        <w:t>and the chance of love is a miracle,</w:t>
      </w:r>
    </w:p>
    <w:p>
      <w:r>
        <w:rPr>
          <w:rFonts w:ascii="Arial" w:hAnsi="Arial" w:eastAsia="Arial"/>
          <w:b w:val="0"/>
          <w:sz w:val="22"/>
        </w:rPr>
        <w:t>and what a miracle is love when it enters the heart,</w:t>
      </w:r>
    </w:p>
    <w:p>
      <w:r>
        <w:rPr>
          <w:rFonts w:ascii="Arial" w:hAnsi="Arial" w:eastAsia="Arial"/>
          <w:b w:val="0"/>
          <w:sz w:val="22"/>
        </w:rPr>
        <w:t>and it captures you in its beautiful entirety.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