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November</w:t>
      </w:r>
    </w:p>
    <w:p/>
    <w:p>
      <w:r>
        <w:rPr>
          <w:rFonts w:ascii="Arial" w:hAnsi="Arial" w:eastAsia="Arial"/>
          <w:b w:val="0"/>
          <w:sz w:val="22"/>
        </w:rPr>
        <w:t>November,</w:t>
      </w:r>
    </w:p>
    <w:p>
      <w:r>
        <w:rPr>
          <w:rFonts w:ascii="Arial" w:hAnsi="Arial" w:eastAsia="Arial"/>
          <w:b w:val="0"/>
          <w:sz w:val="22"/>
        </w:rPr>
        <w:t>how quickly it is here,</w:t>
      </w:r>
    </w:p>
    <w:p>
      <w:r>
        <w:rPr>
          <w:rFonts w:ascii="Arial" w:hAnsi="Arial" w:eastAsia="Arial"/>
          <w:b w:val="0"/>
          <w:sz w:val="22"/>
        </w:rPr>
        <w:t>and winters chills,</w:t>
      </w:r>
    </w:p>
    <w:p>
      <w:r>
        <w:rPr>
          <w:rFonts w:ascii="Arial" w:hAnsi="Arial" w:eastAsia="Arial"/>
          <w:b w:val="0"/>
          <w:sz w:val="22"/>
        </w:rPr>
        <w:t>the icy cold, and the tumbles and the spills,</w:t>
      </w:r>
    </w:p>
    <w:p>
      <w:r>
        <w:rPr>
          <w:rFonts w:ascii="Arial" w:hAnsi="Arial" w:eastAsia="Arial"/>
          <w:b w:val="0"/>
          <w:sz w:val="22"/>
        </w:rPr>
        <w:t>on the pavements,</w:t>
      </w:r>
    </w:p>
    <w:p>
      <w:r>
        <w:rPr>
          <w:rFonts w:ascii="Arial" w:hAnsi="Arial" w:eastAsia="Arial"/>
          <w:b w:val="0"/>
          <w:sz w:val="22"/>
        </w:rPr>
        <w:t>whereby through accident,</w:t>
      </w:r>
    </w:p>
    <w:p>
      <w:r>
        <w:rPr>
          <w:rFonts w:ascii="Arial" w:hAnsi="Arial" w:eastAsia="Arial"/>
          <w:b w:val="0"/>
          <w:sz w:val="22"/>
        </w:rPr>
        <w:t>we get unfortunate momentary unwanted thrills,</w:t>
      </w:r>
    </w:p>
    <w:p>
      <w:r>
        <w:rPr>
          <w:rFonts w:ascii="Arial" w:hAnsi="Arial" w:eastAsia="Arial"/>
          <w:b w:val="0"/>
          <w:sz w:val="22"/>
        </w:rPr>
        <w:t>because of the cold and the grey and the wet,</w:t>
      </w:r>
    </w:p>
    <w:p>
      <w:r>
        <w:rPr>
          <w:rFonts w:ascii="Arial" w:hAnsi="Arial" w:eastAsia="Arial"/>
          <w:b w:val="0"/>
          <w:sz w:val="22"/>
        </w:rPr>
        <w:t>and the ice and the snow,</w:t>
      </w:r>
    </w:p>
    <w:p>
      <w:r>
        <w:rPr>
          <w:rFonts w:ascii="Arial" w:hAnsi="Arial" w:eastAsia="Arial"/>
          <w:b w:val="0"/>
          <w:sz w:val="22"/>
        </w:rPr>
        <w:t>but there is no snow and ice just yet today,</w:t>
      </w:r>
    </w:p>
    <w:p>
      <w:r>
        <w:rPr>
          <w:rFonts w:ascii="Arial" w:hAnsi="Arial" w:eastAsia="Arial"/>
          <w:b w:val="0"/>
          <w:sz w:val="22"/>
        </w:rPr>
        <w:t>yes, no ice and snow,</w:t>
      </w:r>
    </w:p>
    <w:p>
      <w:r>
        <w:rPr>
          <w:rFonts w:ascii="Arial" w:hAnsi="Arial" w:eastAsia="Arial"/>
          <w:b w:val="0"/>
          <w:sz w:val="22"/>
        </w:rPr>
        <w:t>that is few and far between these days,</w:t>
      </w:r>
    </w:p>
    <w:p>
      <w:r>
        <w:rPr>
          <w:rFonts w:ascii="Arial" w:hAnsi="Arial" w:eastAsia="Arial"/>
          <w:b w:val="0"/>
          <w:sz w:val="22"/>
        </w:rPr>
        <w:t>and how I wish the rain was not so regular,</w:t>
      </w:r>
    </w:p>
    <w:p>
      <w:r>
        <w:rPr>
          <w:rFonts w:ascii="Arial" w:hAnsi="Arial" w:eastAsia="Arial"/>
          <w:b w:val="0"/>
          <w:sz w:val="22"/>
        </w:rPr>
        <w:t>and oh, what it does to my brain,</w:t>
      </w:r>
    </w:p>
    <w:p>
      <w:r>
        <w:rPr>
          <w:rFonts w:ascii="Arial" w:hAnsi="Arial" w:eastAsia="Arial"/>
          <w:b w:val="0"/>
          <w:sz w:val="22"/>
        </w:rPr>
        <w:t>yes, it drives me insane,</w:t>
      </w:r>
    </w:p>
    <w:p>
      <w:r>
        <w:rPr>
          <w:rFonts w:ascii="Arial" w:hAnsi="Arial" w:eastAsia="Arial"/>
          <w:b w:val="0"/>
          <w:sz w:val="22"/>
        </w:rPr>
        <w:t>and oh, how I complain,</w:t>
      </w:r>
    </w:p>
    <w:p>
      <w:r>
        <w:rPr>
          <w:rFonts w:ascii="Arial" w:hAnsi="Arial" w:eastAsia="Arial"/>
          <w:b w:val="0"/>
          <w:sz w:val="22"/>
        </w:rPr>
        <w:t>not funny at all I say to the sky,</w:t>
      </w:r>
    </w:p>
    <w:p>
      <w:r>
        <w:rPr>
          <w:rFonts w:ascii="Arial" w:hAnsi="Arial" w:eastAsia="Arial"/>
          <w:b w:val="0"/>
          <w:sz w:val="22"/>
        </w:rPr>
        <w:t>as I shake my fist at it far too regularly,</w:t>
      </w:r>
    </w:p>
    <w:p>
      <w:r>
        <w:rPr>
          <w:rFonts w:ascii="Arial" w:hAnsi="Arial" w:eastAsia="Arial"/>
          <w:b w:val="0"/>
          <w:sz w:val="22"/>
        </w:rPr>
        <w:t>whilst expecting God to get annoyed,</w:t>
      </w:r>
    </w:p>
    <w:p>
      <w:r>
        <w:rPr>
          <w:rFonts w:ascii="Arial" w:hAnsi="Arial" w:eastAsia="Arial"/>
          <w:b w:val="0"/>
          <w:sz w:val="22"/>
        </w:rPr>
        <w:t>and for him to kill me with a lightning bolt,</w:t>
      </w:r>
    </w:p>
    <w:p>
      <w:r>
        <w:rPr>
          <w:rFonts w:ascii="Arial" w:hAnsi="Arial" w:eastAsia="Arial"/>
          <w:b w:val="0"/>
          <w:sz w:val="22"/>
        </w:rPr>
        <w:t>but instead, all I get is,</w:t>
      </w:r>
    </w:p>
    <w:p>
      <w:r>
        <w:rPr>
          <w:rFonts w:ascii="Arial" w:hAnsi="Arial" w:eastAsia="Arial"/>
          <w:b w:val="0"/>
          <w:sz w:val="22"/>
        </w:rPr>
        <w:t>grey, grey, grey,</w:t>
      </w:r>
    </w:p>
    <w:p>
      <w:r>
        <w:rPr>
          <w:rFonts w:ascii="Arial" w:hAnsi="Arial" w:eastAsia="Arial"/>
          <w:b w:val="0"/>
          <w:sz w:val="22"/>
        </w:rPr>
        <w:t>and the pleasure of being alive, as I sigh.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