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Not today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Not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tomorrow,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sorrow,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tomorrow,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can beg for peace all you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there is barely any to borrow,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you find some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will probably only be stolen tomorrow,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probably will be no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probably not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probably not tomorrow,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probably no peace and only sorrow,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is to blame?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 terrible shame and a frustrating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are we going to listen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understand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really must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really must complain,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humanity seems to have gone insane,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protesting and crying just the same,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there is no peace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I wish humanity would listen and soften,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wish humanity would listen,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be so hard hearted,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little love these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little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shame that the world is such a cold,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cold hearted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really is a disgrace,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terrible shame and a curse upon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shame that we are so resentful,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intolerant, hateful, and bitter,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angry and impatient,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we do not try harder to get on with our fellow 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far too frequently seems not to be the case,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probably is no peace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peace in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terrible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we do not listen more and understand each other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such a curse upon the human race.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