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Not made of stone</w:t>
      </w:r>
    </w:p>
    <w:p/>
    <w:p>
      <w:r>
        <w:rPr>
          <w:rFonts w:ascii="Arial" w:hAnsi="Arial" w:eastAsia="Arial"/>
          <w:b w:val="0"/>
          <w:sz w:val="22"/>
        </w:rPr>
        <w:t>We are not made of stone,</w:t>
      </w:r>
    </w:p>
    <w:p>
      <w:r>
        <w:rPr>
          <w:rFonts w:ascii="Arial" w:hAnsi="Arial" w:eastAsia="Arial"/>
          <w:b w:val="0"/>
          <w:sz w:val="22"/>
        </w:rPr>
        <w:t>we are not made of glass,</w:t>
      </w:r>
    </w:p>
    <w:p>
      <w:r>
        <w:rPr>
          <w:rFonts w:ascii="Arial" w:hAnsi="Arial" w:eastAsia="Arial"/>
          <w:b w:val="0"/>
          <w:sz w:val="22"/>
        </w:rPr>
        <w:t>we may not break in two,</w:t>
      </w:r>
    </w:p>
    <w:p>
      <w:r>
        <w:rPr>
          <w:rFonts w:ascii="Arial" w:hAnsi="Arial" w:eastAsia="Arial"/>
          <w:b w:val="0"/>
          <w:sz w:val="22"/>
        </w:rPr>
        <w:t>but we may shatter in the crucible of life that can crush us,</w:t>
      </w:r>
    </w:p>
    <w:p>
      <w:r>
        <w:rPr>
          <w:rFonts w:ascii="Arial" w:hAnsi="Arial" w:eastAsia="Arial"/>
          <w:b w:val="0"/>
          <w:sz w:val="22"/>
        </w:rPr>
        <w:t>and that can form us,</w:t>
      </w:r>
    </w:p>
    <w:p>
      <w:r>
        <w:rPr>
          <w:rFonts w:ascii="Arial" w:hAnsi="Arial" w:eastAsia="Arial"/>
          <w:b w:val="0"/>
          <w:sz w:val="22"/>
        </w:rPr>
        <w:t>for how powerful is choice and chance,</w:t>
      </w:r>
    </w:p>
    <w:p>
      <w:r>
        <w:rPr>
          <w:rFonts w:ascii="Arial" w:hAnsi="Arial" w:eastAsia="Arial"/>
          <w:b w:val="0"/>
          <w:sz w:val="22"/>
        </w:rPr>
        <w:t>and how powerful is destiny,</w:t>
      </w:r>
    </w:p>
    <w:p>
      <w:r>
        <w:rPr>
          <w:rFonts w:ascii="Arial" w:hAnsi="Arial" w:eastAsia="Arial"/>
          <w:b w:val="0"/>
          <w:sz w:val="22"/>
        </w:rPr>
        <w:t>for it defines us,</w:t>
      </w:r>
    </w:p>
    <w:p>
      <w:r>
        <w:rPr>
          <w:rFonts w:ascii="Arial" w:hAnsi="Arial" w:eastAsia="Arial"/>
          <w:b w:val="0"/>
          <w:sz w:val="22"/>
        </w:rPr>
        <w:t>and we can define it,</w:t>
      </w:r>
    </w:p>
    <w:p>
      <w:r>
        <w:rPr>
          <w:rFonts w:ascii="Arial" w:hAnsi="Arial" w:eastAsia="Arial"/>
          <w:b w:val="0"/>
          <w:sz w:val="22"/>
        </w:rPr>
        <w:t>if we are of strong mind and heart,</w:t>
      </w:r>
    </w:p>
    <w:p>
      <w:r>
        <w:rPr>
          <w:rFonts w:ascii="Arial" w:hAnsi="Arial" w:eastAsia="Arial"/>
          <w:b w:val="0"/>
          <w:sz w:val="22"/>
        </w:rPr>
        <w:t>and destiny is not always what you want it to be,</w:t>
      </w:r>
    </w:p>
    <w:p>
      <w:r>
        <w:rPr>
          <w:rFonts w:ascii="Arial" w:hAnsi="Arial" w:eastAsia="Arial"/>
          <w:b w:val="0"/>
          <w:sz w:val="22"/>
        </w:rPr>
        <w:t>but with an educated mind you will find,</w:t>
      </w:r>
    </w:p>
    <w:p>
      <w:r>
        <w:rPr>
          <w:rFonts w:ascii="Arial" w:hAnsi="Arial" w:eastAsia="Arial"/>
          <w:b w:val="0"/>
          <w:sz w:val="22"/>
        </w:rPr>
        <w:t>that life is easier if you can understand failure,</w:t>
      </w:r>
    </w:p>
    <w:p>
      <w:r>
        <w:rPr>
          <w:rFonts w:ascii="Arial" w:hAnsi="Arial" w:eastAsia="Arial"/>
          <w:b w:val="0"/>
          <w:sz w:val="22"/>
        </w:rPr>
        <w:t>for through understanding the path of your life,</w:t>
      </w:r>
    </w:p>
    <w:p>
      <w:r>
        <w:rPr>
          <w:rFonts w:ascii="Arial" w:hAnsi="Arial" w:eastAsia="Arial"/>
          <w:b w:val="0"/>
          <w:sz w:val="22"/>
        </w:rPr>
        <w:t>and through choosing your own destiny,</w:t>
      </w:r>
    </w:p>
    <w:p>
      <w:r>
        <w:rPr>
          <w:rFonts w:ascii="Arial" w:hAnsi="Arial" w:eastAsia="Arial"/>
          <w:b w:val="0"/>
          <w:sz w:val="22"/>
        </w:rPr>
        <w:t>it will be easier when you are guided by intellect,</w:t>
      </w:r>
    </w:p>
    <w:p>
      <w:r>
        <w:rPr>
          <w:rFonts w:ascii="Arial" w:hAnsi="Arial" w:eastAsia="Arial"/>
          <w:b w:val="0"/>
          <w:sz w:val="22"/>
        </w:rPr>
        <w:t>because by coming out of the dark,</w:t>
      </w:r>
    </w:p>
    <w:p>
      <w:r>
        <w:rPr>
          <w:rFonts w:ascii="Arial" w:hAnsi="Arial" w:eastAsia="Arial"/>
          <w:b w:val="0"/>
          <w:sz w:val="22"/>
        </w:rPr>
        <w:t>and into the light,</w:t>
      </w:r>
    </w:p>
    <w:p>
      <w:r>
        <w:rPr>
          <w:rFonts w:ascii="Arial" w:hAnsi="Arial" w:eastAsia="Arial"/>
          <w:b w:val="0"/>
          <w:sz w:val="22"/>
        </w:rPr>
        <w:t>you will see how education is key,</w:t>
      </w:r>
    </w:p>
    <w:p>
      <w:r>
        <w:rPr>
          <w:rFonts w:ascii="Arial" w:hAnsi="Arial" w:eastAsia="Arial"/>
          <w:b w:val="0"/>
          <w:sz w:val="22"/>
        </w:rPr>
        <w:t>and with education nothing is impossible,</w:t>
      </w:r>
    </w:p>
    <w:p>
      <w:r>
        <w:rPr>
          <w:rFonts w:ascii="Arial" w:hAnsi="Arial" w:eastAsia="Arial"/>
          <w:b w:val="0"/>
          <w:sz w:val="22"/>
        </w:rPr>
        <w:t>and through education you will know yourself,</w:t>
      </w:r>
    </w:p>
    <w:p>
      <w:r>
        <w:rPr>
          <w:rFonts w:ascii="Arial" w:hAnsi="Arial" w:eastAsia="Arial"/>
          <w:b w:val="0"/>
          <w:sz w:val="22"/>
        </w:rPr>
        <w:t>and through knowing yourself,</w:t>
      </w:r>
    </w:p>
    <w:p>
      <w:r>
        <w:rPr>
          <w:rFonts w:ascii="Arial" w:hAnsi="Arial" w:eastAsia="Arial"/>
          <w:b w:val="0"/>
          <w:sz w:val="22"/>
        </w:rPr>
        <w:t>you will find yourself headed to your chosen destiny,</w:t>
      </w:r>
    </w:p>
    <w:p>
      <w:r>
        <w:rPr>
          <w:rFonts w:ascii="Arial" w:hAnsi="Arial" w:eastAsia="Arial"/>
          <w:b w:val="0"/>
          <w:sz w:val="22"/>
        </w:rPr>
        <w:t>not the destiny that destiny has chosen for you,</w:t>
      </w:r>
    </w:p>
    <w:p>
      <w:r>
        <w:rPr>
          <w:rFonts w:ascii="Arial" w:hAnsi="Arial" w:eastAsia="Arial"/>
          <w:b w:val="0"/>
          <w:sz w:val="22"/>
        </w:rPr>
        <w:t>but the destiny you chose,</w:t>
      </w:r>
    </w:p>
    <w:p>
      <w:r>
        <w:rPr>
          <w:rFonts w:ascii="Arial" w:hAnsi="Arial" w:eastAsia="Arial"/>
          <w:b w:val="0"/>
          <w:sz w:val="22"/>
        </w:rPr>
        <w:t>for with choice and determination,</w:t>
      </w:r>
    </w:p>
    <w:p>
      <w:r>
        <w:rPr>
          <w:rFonts w:ascii="Arial" w:hAnsi="Arial" w:eastAsia="Arial"/>
          <w:b w:val="0"/>
          <w:sz w:val="22"/>
        </w:rPr>
        <w:t>you will reach your chosen destination,</w:t>
      </w:r>
    </w:p>
    <w:p>
      <w:r>
        <w:rPr>
          <w:rFonts w:ascii="Arial" w:hAnsi="Arial" w:eastAsia="Arial"/>
          <w:b w:val="0"/>
          <w:sz w:val="22"/>
        </w:rPr>
        <w:t>and be happier than you have ever known.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