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Noises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Noises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moonglow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noises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noises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owls and birds,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incredible audio delights,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noises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moonglow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up through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up at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they pass on by, enjoying all that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enjoying the magic and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enjoying the magic and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shooting stars they capture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enjoy you being in my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sit upon the bench,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warmth it comforts me on a cold cold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moonglows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kisses light up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tender and magical and glorious delights,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stars 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fragrance it takes me away to summer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at you and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met on a summer’s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remember you and the look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magic there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eyes how they sparkled,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sunlight reflects off of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glorious vision you were as you came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came towards me as if 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knocked off my feet by the beauty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felt my heartbeat so rapidly and with such tenacity,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plucked at my heart strings, and made my heart 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came to me as if 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to me were a dream come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long flowing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beautiful nose,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in that blue dress,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enveloped you and your glorious curves,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 fell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remember those nervous first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talked to me so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talked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heart it stirred,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my heart it stirred,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rose from the depths that were so 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with you I was truly blessed, and I am blessed,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arms, I feel as radiant as the moonglow.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