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Noise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constant noise,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everything noisy,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cacophony of every,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 of every sound ever employed,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constant noise,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ear splitting shrills of high-pitched whines,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buzzing in the 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does not sound like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something constantly talking incessantly,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mentally disturbed,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crazy,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born out of madness,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sound of monkeys calling out loud in the jungle,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sound of insects buzzing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determined to drive you out of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collection of the sounds of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 from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indeterminable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do seem not right in the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 wish would be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thing, perturbed, something of a din,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something, seemingly manic things that I cannot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in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in dreams that disturbs me in my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vibrating me upon the sofa where I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in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driving me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in the darkness of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and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come out of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great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whispering,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talking out loud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disturbing the rhythms of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disturbing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of a mystery that lives within my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irritating my eardrums whilst I try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loud sounds disturbing my privacy,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of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stuck in somewhere pitched black,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try to escape,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worrying about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strange,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mean, in some goddamn awful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in the darkness behind my eyelids,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inescapable noises disturbing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only escape,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waking from a dream, a surreal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dream as surreal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audio bombacity, upon my mentality,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certainly, not normal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of which,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of which when I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glad to be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