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Nobody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Waiting for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waiting for you to come to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nobody but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whilst I wait,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contemplate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happy I am,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I ponder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million mirages of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million versions of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a million emotions in my mind,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a million emotions,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my beating heart,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a million sensations contained inside,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a moment of quiet,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moment of quiet in the summertime,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summer that I first met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wonderful time,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the boat upon the lake,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where we got to know each other,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under the blue skies in the sunshine,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the boat where your kisses rained,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 beautifully down upon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I held you in my arms,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how fine,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how fine the memories,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memories of you as I wait,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memories that age so beautifully,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 beautifully like wine.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