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Nobody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Nobody knows, nobody knows you like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nobody knows me like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nobody knows my sense of humour like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nobody knows my wit like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nobody knows how much I truly care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nobody knows how much I truly love you, nobody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still a secret just between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love is young, our love is young,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in its early blossoming,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grand is our love that we form each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form with each bit of time spent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we treasure,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laughter and smiles and our explorations of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are growing into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understanding each other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hold each other so romantically,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revel in each new discovery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little things about each other that make us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inspire us, and that spark our wit and humour,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imagination with our gentle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frolic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new love that grows stronger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intense our emotions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our hearts beat in synchronicity,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our gentle play upon the stage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Eros has fired his arrows,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he has struck us both,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grateful are we for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grateful to be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grateful to learn more about each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magic between us grows stronger,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every gentle and lingering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every touch and happy in our still secret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in the happiest of our days.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