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 tomorrow</w:t>
      </w:r>
    </w:p>
    <w:p/>
    <w:p>
      <w:r>
        <w:rPr>
          <w:rFonts w:ascii="Arial" w:hAnsi="Arial" w:eastAsia="Arial"/>
          <w:b w:val="0"/>
          <w:sz w:val="22"/>
        </w:rPr>
        <w:t>No tomorrow,</w:t>
      </w:r>
    </w:p>
    <w:p>
      <w:r>
        <w:rPr>
          <w:rFonts w:ascii="Arial" w:hAnsi="Arial" w:eastAsia="Arial"/>
          <w:b w:val="0"/>
          <w:sz w:val="22"/>
        </w:rPr>
        <w:t>no tomorrow is there daddy?</w:t>
      </w:r>
    </w:p>
    <w:p>
      <w:r>
        <w:rPr>
          <w:rFonts w:ascii="Arial" w:hAnsi="Arial" w:eastAsia="Arial"/>
          <w:b w:val="0"/>
          <w:sz w:val="22"/>
        </w:rPr>
        <w:t>Haven't they got the button on the finger already daddy,</w:t>
      </w:r>
    </w:p>
    <w:p>
      <w:r>
        <w:rPr>
          <w:rFonts w:ascii="Arial" w:hAnsi="Arial" w:eastAsia="Arial"/>
          <w:b w:val="0"/>
          <w:sz w:val="22"/>
        </w:rPr>
        <w:t>a child asks with a wistful air,</w:t>
      </w:r>
    </w:p>
    <w:p>
      <w:r>
        <w:rPr>
          <w:rFonts w:ascii="Arial" w:hAnsi="Arial" w:eastAsia="Arial"/>
          <w:b w:val="0"/>
          <w:sz w:val="22"/>
        </w:rPr>
        <w:t>seemingly without a care,</w:t>
      </w:r>
    </w:p>
    <w:p>
      <w:r>
        <w:rPr>
          <w:rFonts w:ascii="Arial" w:hAnsi="Arial" w:eastAsia="Arial"/>
          <w:b w:val="0"/>
          <w:sz w:val="22"/>
        </w:rPr>
        <w:t>and her mother, and her father are too frightened to tell her,</w:t>
      </w:r>
    </w:p>
    <w:p>
      <w:r>
        <w:rPr>
          <w:rFonts w:ascii="Arial" w:hAnsi="Arial" w:eastAsia="Arial"/>
          <w:b w:val="0"/>
          <w:sz w:val="22"/>
        </w:rPr>
        <w:t>and do not want the child to know that they are scared,</w:t>
      </w:r>
    </w:p>
    <w:p>
      <w:r>
        <w:rPr>
          <w:rFonts w:ascii="Arial" w:hAnsi="Arial" w:eastAsia="Arial"/>
          <w:b w:val="0"/>
          <w:sz w:val="22"/>
        </w:rPr>
        <w:t>as the nuclear weapons lay waiting to be fired into the air,</w:t>
      </w:r>
    </w:p>
    <w:p>
      <w:r>
        <w:rPr>
          <w:rFonts w:ascii="Arial" w:hAnsi="Arial" w:eastAsia="Arial"/>
          <w:b w:val="0"/>
          <w:sz w:val="22"/>
        </w:rPr>
        <w:t>and as the leaders belittle each other,</w:t>
      </w:r>
    </w:p>
    <w:p>
      <w:r>
        <w:rPr>
          <w:rFonts w:ascii="Arial" w:hAnsi="Arial" w:eastAsia="Arial"/>
          <w:b w:val="0"/>
          <w:sz w:val="22"/>
        </w:rPr>
        <w:t>and threaten each other,</w:t>
      </w:r>
    </w:p>
    <w:p>
      <w:r>
        <w:rPr>
          <w:rFonts w:ascii="Arial" w:hAnsi="Arial" w:eastAsia="Arial"/>
          <w:b w:val="0"/>
          <w:sz w:val="22"/>
        </w:rPr>
        <w:t>and there are angry demonstrations everywhere?</w:t>
      </w:r>
    </w:p>
    <w:p>
      <w:r>
        <w:rPr>
          <w:rFonts w:ascii="Arial" w:hAnsi="Arial" w:eastAsia="Arial"/>
          <w:b w:val="0"/>
          <w:sz w:val="22"/>
        </w:rPr>
        <w:t>No tomorrow,</w:t>
      </w:r>
    </w:p>
    <w:p>
      <w:r>
        <w:rPr>
          <w:rFonts w:ascii="Arial" w:hAnsi="Arial" w:eastAsia="Arial"/>
          <w:b w:val="0"/>
          <w:sz w:val="22"/>
        </w:rPr>
        <w:t>no tomorrow is there daddy?</w:t>
      </w:r>
    </w:p>
    <w:p>
      <w:r>
        <w:rPr>
          <w:rFonts w:ascii="Arial" w:hAnsi="Arial" w:eastAsia="Arial"/>
          <w:b w:val="0"/>
          <w:sz w:val="22"/>
        </w:rPr>
        <w:t>Haven't they got the button on the finger already daddy,</w:t>
      </w:r>
    </w:p>
    <w:p>
      <w:r>
        <w:rPr>
          <w:rFonts w:ascii="Arial" w:hAnsi="Arial" w:eastAsia="Arial"/>
          <w:b w:val="0"/>
          <w:sz w:val="22"/>
        </w:rPr>
        <w:t>a child asks with a wistful air.</w:t>
      </w:r>
    </w:p>
    <w:p>
      <w:r>
        <w:rPr>
          <w:rFonts w:ascii="Arial" w:hAnsi="Arial" w:eastAsia="Arial"/>
          <w:b w:val="0"/>
          <w:sz w:val="22"/>
        </w:rPr>
        <w:t>And they look at her with fake smiles and pretend and lie,</w:t>
      </w:r>
    </w:p>
    <w:p>
      <w:r>
        <w:rPr>
          <w:rFonts w:ascii="Arial" w:hAnsi="Arial" w:eastAsia="Arial"/>
          <w:b w:val="0"/>
          <w:sz w:val="22"/>
        </w:rPr>
        <w:t>it is just a play on the radio my dear,</w:t>
      </w:r>
    </w:p>
    <w:p>
      <w:r>
        <w:rPr>
          <w:rFonts w:ascii="Arial" w:hAnsi="Arial" w:eastAsia="Arial"/>
          <w:b w:val="0"/>
          <w:sz w:val="22"/>
        </w:rPr>
        <w:t>a play on the radio my dear,</w:t>
      </w:r>
    </w:p>
    <w:p>
      <w:r>
        <w:rPr>
          <w:rFonts w:ascii="Arial" w:hAnsi="Arial" w:eastAsia="Arial"/>
          <w:b w:val="0"/>
          <w:sz w:val="22"/>
        </w:rPr>
        <w:t>whilst on the radio there is chaos everywhere,</w:t>
      </w:r>
    </w:p>
    <w:p>
      <w:r>
        <w:rPr>
          <w:rFonts w:ascii="Arial" w:hAnsi="Arial" w:eastAsia="Arial"/>
          <w:b w:val="0"/>
          <w:sz w:val="22"/>
        </w:rPr>
        <w:t>and the parents they cross their fingers and hope for the best,</w:t>
      </w:r>
    </w:p>
    <w:p>
      <w:r>
        <w:rPr>
          <w:rFonts w:ascii="Arial" w:hAnsi="Arial" w:eastAsia="Arial"/>
          <w:b w:val="0"/>
          <w:sz w:val="22"/>
        </w:rPr>
        <w:t>as the child plays happily,</w:t>
      </w:r>
    </w:p>
    <w:p>
      <w:r>
        <w:rPr>
          <w:rFonts w:ascii="Arial" w:hAnsi="Arial" w:eastAsia="Arial"/>
          <w:b w:val="0"/>
          <w:sz w:val="22"/>
        </w:rPr>
        <w:t>and they can only watch their child play on the swing,</w:t>
      </w:r>
    </w:p>
    <w:p>
      <w:r>
        <w:rPr>
          <w:rFonts w:ascii="Arial" w:hAnsi="Arial" w:eastAsia="Arial"/>
          <w:b w:val="0"/>
          <w:sz w:val="22"/>
        </w:rPr>
        <w:t>expecting nuclear missiles to be fired at any moment,</w:t>
      </w:r>
    </w:p>
    <w:p>
      <w:r>
        <w:rPr>
          <w:rFonts w:ascii="Arial" w:hAnsi="Arial" w:eastAsia="Arial"/>
          <w:b w:val="0"/>
          <w:sz w:val="22"/>
        </w:rPr>
        <w:t>at any moment and their whole family to be decimated,</w:t>
      </w:r>
    </w:p>
    <w:p>
      <w:r>
        <w:rPr>
          <w:rFonts w:ascii="Arial" w:hAnsi="Arial" w:eastAsia="Arial"/>
          <w:b w:val="0"/>
          <w:sz w:val="22"/>
        </w:rPr>
        <w:t>and the land and the sea and everywhere,</w:t>
      </w:r>
    </w:p>
    <w:p>
      <w:r>
        <w:rPr>
          <w:rFonts w:ascii="Arial" w:hAnsi="Arial" w:eastAsia="Arial"/>
          <w:b w:val="0"/>
          <w:sz w:val="22"/>
        </w:rPr>
        <w:t>to be covered in radiation,</w:t>
      </w:r>
    </w:p>
    <w:p>
      <w:r>
        <w:rPr>
          <w:rFonts w:ascii="Arial" w:hAnsi="Arial" w:eastAsia="Arial"/>
          <w:b w:val="0"/>
          <w:sz w:val="22"/>
        </w:rPr>
        <w:t>and for there to be contamination in the air, and their family,</w:t>
      </w:r>
    </w:p>
    <w:p>
      <w:r>
        <w:rPr>
          <w:rFonts w:ascii="Arial" w:hAnsi="Arial" w:eastAsia="Arial"/>
          <w:b w:val="0"/>
          <w:sz w:val="22"/>
        </w:rPr>
        <w:t>eradicated in a flash of light and nuclear explosions everywhere.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