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No respect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No respect for eavesdroppers,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respect,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respect for gossips or curtain twitchers,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lowest of the 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most obnoxious of pests.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respect for eavesdroppers,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respect,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respect for gossips or curtain twitchers,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respect for the invasion of people’s privacy,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mental health, in their massive show of disrespect.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