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 matter where</w:t>
      </w:r>
    </w:p>
    <w:p/>
    <w:p>
      <w:r>
        <w:rPr>
          <w:rFonts w:ascii="Arial" w:hAnsi="Arial" w:eastAsia="Arial"/>
          <w:b w:val="0"/>
          <w:sz w:val="22"/>
        </w:rPr>
        <w:t>No matter where these feet do tread.</w:t>
      </w:r>
    </w:p>
    <w:p>
      <w:r>
        <w:rPr>
          <w:rFonts w:ascii="Arial" w:hAnsi="Arial" w:eastAsia="Arial"/>
          <w:b w:val="0"/>
          <w:sz w:val="22"/>
        </w:rPr>
        <w:t>No matter where I roam,</w:t>
      </w:r>
    </w:p>
    <w:p>
      <w:r>
        <w:rPr>
          <w:rFonts w:ascii="Arial" w:hAnsi="Arial" w:eastAsia="Arial"/>
          <w:b w:val="0"/>
          <w:sz w:val="22"/>
        </w:rPr>
        <w:t>no matter what the day it does bring,</w:t>
      </w:r>
    </w:p>
    <w:p>
      <w:r>
        <w:rPr>
          <w:rFonts w:ascii="Arial" w:hAnsi="Arial" w:eastAsia="Arial"/>
          <w:b w:val="0"/>
          <w:sz w:val="22"/>
        </w:rPr>
        <w:t>I wander with my dreams and my visions,</w:t>
      </w:r>
    </w:p>
    <w:p>
      <w:r>
        <w:rPr>
          <w:rFonts w:ascii="Arial" w:hAnsi="Arial" w:eastAsia="Arial"/>
          <w:b w:val="0"/>
          <w:sz w:val="22"/>
        </w:rPr>
        <w:t>and my goals in my head,</w:t>
      </w:r>
    </w:p>
    <w:p>
      <w:r>
        <w:rPr>
          <w:rFonts w:ascii="Arial" w:hAnsi="Arial" w:eastAsia="Arial"/>
          <w:b w:val="0"/>
          <w:sz w:val="22"/>
        </w:rPr>
        <w:t>and I believe in me,</w:t>
      </w:r>
    </w:p>
    <w:p>
      <w:r>
        <w:rPr>
          <w:rFonts w:ascii="Arial" w:hAnsi="Arial" w:eastAsia="Arial"/>
          <w:b w:val="0"/>
          <w:sz w:val="22"/>
        </w:rPr>
        <w:t>for in my heart, and in my head,</w:t>
      </w:r>
    </w:p>
    <w:p>
      <w:r>
        <w:rPr>
          <w:rFonts w:ascii="Arial" w:hAnsi="Arial" w:eastAsia="Arial"/>
          <w:b w:val="0"/>
          <w:sz w:val="22"/>
        </w:rPr>
        <w:t>I have filled them with positivity,</w:t>
      </w:r>
    </w:p>
    <w:p>
      <w:r>
        <w:rPr>
          <w:rFonts w:ascii="Arial" w:hAnsi="Arial" w:eastAsia="Arial"/>
          <w:b w:val="0"/>
          <w:sz w:val="22"/>
        </w:rPr>
        <w:t>and no matter how rocky a path I tread,</w:t>
      </w:r>
    </w:p>
    <w:p>
      <w:r>
        <w:rPr>
          <w:rFonts w:ascii="Arial" w:hAnsi="Arial" w:eastAsia="Arial"/>
          <w:b w:val="0"/>
          <w:sz w:val="22"/>
        </w:rPr>
        <w:t>I walk tall and proud and, in the light,</w:t>
      </w:r>
    </w:p>
    <w:p>
      <w:r>
        <w:rPr>
          <w:rFonts w:ascii="Arial" w:hAnsi="Arial" w:eastAsia="Arial"/>
          <w:b w:val="0"/>
          <w:sz w:val="22"/>
        </w:rPr>
        <w:t>and I let no darkness fill me inside,</w:t>
      </w:r>
    </w:p>
    <w:p>
      <w:r>
        <w:rPr>
          <w:rFonts w:ascii="Arial" w:hAnsi="Arial" w:eastAsia="Arial"/>
          <w:b w:val="0"/>
          <w:sz w:val="22"/>
        </w:rPr>
        <w:t>and I let no shadows cover me,</w:t>
      </w:r>
    </w:p>
    <w:p>
      <w:r>
        <w:rPr>
          <w:rFonts w:ascii="Arial" w:hAnsi="Arial" w:eastAsia="Arial"/>
          <w:b w:val="0"/>
          <w:sz w:val="22"/>
        </w:rPr>
        <w:t>for in the light and in the sun, I walk,</w:t>
      </w:r>
    </w:p>
    <w:p>
      <w:r>
        <w:rPr>
          <w:rFonts w:ascii="Arial" w:hAnsi="Arial" w:eastAsia="Arial"/>
          <w:b w:val="0"/>
          <w:sz w:val="22"/>
        </w:rPr>
        <w:t>and I capture the sun in my eyes happily,</w:t>
      </w:r>
    </w:p>
    <w:p>
      <w:r>
        <w:rPr>
          <w:rFonts w:ascii="Arial" w:hAnsi="Arial" w:eastAsia="Arial"/>
          <w:b w:val="0"/>
          <w:sz w:val="22"/>
        </w:rPr>
        <w:t>for winter only brings a bitter chill,</w:t>
      </w:r>
    </w:p>
    <w:p>
      <w:r>
        <w:rPr>
          <w:rFonts w:ascii="Arial" w:hAnsi="Arial" w:eastAsia="Arial"/>
          <w:b w:val="0"/>
          <w:sz w:val="22"/>
        </w:rPr>
        <w:t>but I let it not bother me,</w:t>
      </w:r>
    </w:p>
    <w:p>
      <w:r>
        <w:rPr>
          <w:rFonts w:ascii="Arial" w:hAnsi="Arial" w:eastAsia="Arial"/>
          <w:b w:val="0"/>
          <w:sz w:val="22"/>
        </w:rPr>
        <w:t>and I walk with a smile upon my face,</w:t>
      </w:r>
    </w:p>
    <w:p>
      <w:r>
        <w:rPr>
          <w:rFonts w:ascii="Arial" w:hAnsi="Arial" w:eastAsia="Arial"/>
          <w:b w:val="0"/>
          <w:sz w:val="22"/>
        </w:rPr>
        <w:t>and there is no better a place to be,</w:t>
      </w:r>
    </w:p>
    <w:p>
      <w:r>
        <w:rPr>
          <w:rFonts w:ascii="Arial" w:hAnsi="Arial" w:eastAsia="Arial"/>
          <w:b w:val="0"/>
          <w:sz w:val="22"/>
        </w:rPr>
        <w:t>no better a place to be me,</w:t>
      </w:r>
    </w:p>
    <w:p>
      <w:r>
        <w:rPr>
          <w:rFonts w:ascii="Arial" w:hAnsi="Arial" w:eastAsia="Arial"/>
          <w:b w:val="0"/>
          <w:sz w:val="22"/>
        </w:rPr>
        <w:t>and by thinking logically, I have great clarity,</w:t>
      </w:r>
    </w:p>
    <w:p>
      <w:r>
        <w:rPr>
          <w:rFonts w:ascii="Arial" w:hAnsi="Arial" w:eastAsia="Arial"/>
          <w:b w:val="0"/>
          <w:sz w:val="22"/>
        </w:rPr>
        <w:t>and life is filled with happiness and jollity,</w:t>
      </w:r>
    </w:p>
    <w:p>
      <w:r>
        <w:rPr>
          <w:rFonts w:ascii="Arial" w:hAnsi="Arial" w:eastAsia="Arial"/>
          <w:b w:val="0"/>
          <w:sz w:val="22"/>
        </w:rPr>
        <w:t>and nothing,</w:t>
      </w:r>
    </w:p>
    <w:p>
      <w:r>
        <w:rPr>
          <w:rFonts w:ascii="Arial" w:hAnsi="Arial" w:eastAsia="Arial"/>
          <w:b w:val="0"/>
          <w:sz w:val="22"/>
        </w:rPr>
        <w:t>absolutely nothing bothers me,</w:t>
      </w:r>
    </w:p>
    <w:p>
      <w:r>
        <w:rPr>
          <w:rFonts w:ascii="Arial" w:hAnsi="Arial" w:eastAsia="Arial"/>
          <w:b w:val="0"/>
          <w:sz w:val="22"/>
        </w:rPr>
        <w:t>and how wonderful is time,</w:t>
      </w:r>
    </w:p>
    <w:p>
      <w:r>
        <w:rPr>
          <w:rFonts w:ascii="Arial" w:hAnsi="Arial" w:eastAsia="Arial"/>
          <w:b w:val="0"/>
          <w:sz w:val="22"/>
        </w:rPr>
        <w:t>when time is as carefree as can be,</w:t>
      </w:r>
    </w:p>
    <w:p>
      <w:r>
        <w:rPr>
          <w:rFonts w:ascii="Arial" w:hAnsi="Arial" w:eastAsia="Arial"/>
          <w:b w:val="0"/>
          <w:sz w:val="22"/>
        </w:rPr>
        <w:t>and problems no matter how big they are,</w:t>
      </w:r>
    </w:p>
    <w:p>
      <w:r>
        <w:rPr>
          <w:rFonts w:ascii="Arial" w:hAnsi="Arial" w:eastAsia="Arial"/>
          <w:b w:val="0"/>
          <w:sz w:val="22"/>
        </w:rPr>
        <w:t>they disappear rapidly,</w:t>
      </w:r>
    </w:p>
    <w:p>
      <w:r>
        <w:rPr>
          <w:rFonts w:ascii="Arial" w:hAnsi="Arial" w:eastAsia="Arial"/>
          <w:b w:val="0"/>
          <w:sz w:val="22"/>
        </w:rPr>
        <w:t>for with positive thoughts, I carry me,</w:t>
      </w:r>
    </w:p>
    <w:p>
      <w:r>
        <w:rPr>
          <w:rFonts w:ascii="Arial" w:hAnsi="Arial" w:eastAsia="Arial"/>
          <w:b w:val="0"/>
          <w:sz w:val="22"/>
        </w:rPr>
        <w:t>I carry me to my destiny,</w:t>
      </w:r>
    </w:p>
    <w:p>
      <w:r>
        <w:rPr>
          <w:rFonts w:ascii="Arial" w:hAnsi="Arial" w:eastAsia="Arial"/>
          <w:b w:val="0"/>
          <w:sz w:val="22"/>
        </w:rPr>
        <w:t>I carry me to the places that I want to be,</w:t>
      </w:r>
    </w:p>
    <w:p>
      <w:r>
        <w:rPr>
          <w:rFonts w:ascii="Arial" w:hAnsi="Arial" w:eastAsia="Arial"/>
          <w:b w:val="0"/>
          <w:sz w:val="22"/>
        </w:rPr>
        <w:t>and I let no negativity get in the way,</w:t>
      </w:r>
    </w:p>
    <w:p>
      <w:r>
        <w:rPr>
          <w:rFonts w:ascii="Arial" w:hAnsi="Arial" w:eastAsia="Arial"/>
          <w:b w:val="0"/>
          <w:sz w:val="22"/>
        </w:rPr>
        <w:t>of what I want to achieve,</w:t>
      </w:r>
    </w:p>
    <w:p>
      <w:r>
        <w:rPr>
          <w:rFonts w:ascii="Arial" w:hAnsi="Arial" w:eastAsia="Arial"/>
          <w:b w:val="0"/>
          <w:sz w:val="22"/>
        </w:rPr>
        <w:t>and I persevere, strive, and work hard,</w:t>
      </w:r>
    </w:p>
    <w:p>
      <w:r>
        <w:rPr>
          <w:rFonts w:ascii="Arial" w:hAnsi="Arial" w:eastAsia="Arial"/>
          <w:b w:val="0"/>
          <w:sz w:val="22"/>
        </w:rPr>
        <w:t>and because of positivity,</w:t>
      </w:r>
    </w:p>
    <w:p>
      <w:r>
        <w:rPr>
          <w:rFonts w:ascii="Arial" w:hAnsi="Arial" w:eastAsia="Arial"/>
          <w:b w:val="0"/>
          <w:sz w:val="22"/>
        </w:rPr>
        <w:t>there is less stress to bother me,</w:t>
      </w:r>
    </w:p>
    <w:p>
      <w:r>
        <w:rPr>
          <w:rFonts w:ascii="Arial" w:hAnsi="Arial" w:eastAsia="Arial"/>
          <w:b w:val="0"/>
          <w:sz w:val="22"/>
        </w:rPr>
        <w:t>and no mountain is unconquerable,</w:t>
      </w:r>
    </w:p>
    <w:p>
      <w:r>
        <w:rPr>
          <w:rFonts w:ascii="Arial" w:hAnsi="Arial" w:eastAsia="Arial"/>
          <w:b w:val="0"/>
          <w:sz w:val="22"/>
        </w:rPr>
        <w:t>because I have unconquerable faith in me,</w:t>
      </w:r>
    </w:p>
    <w:p>
      <w:r>
        <w:rPr>
          <w:rFonts w:ascii="Arial" w:hAnsi="Arial" w:eastAsia="Arial"/>
          <w:b w:val="0"/>
          <w:sz w:val="22"/>
        </w:rPr>
        <w:t>and wherever I tread,</w:t>
      </w:r>
    </w:p>
    <w:p>
      <w:r>
        <w:rPr>
          <w:rFonts w:ascii="Arial" w:hAnsi="Arial" w:eastAsia="Arial"/>
          <w:b w:val="0"/>
          <w:sz w:val="22"/>
        </w:rPr>
        <w:t>and whatever dreams and goals I strive to achieve,</w:t>
      </w:r>
    </w:p>
    <w:p>
      <w:r>
        <w:rPr>
          <w:rFonts w:ascii="Arial" w:hAnsi="Arial" w:eastAsia="Arial"/>
          <w:b w:val="0"/>
          <w:sz w:val="22"/>
        </w:rPr>
        <w:t>in them I believe, in them I believe,</w:t>
      </w:r>
    </w:p>
    <w:p>
      <w:r>
        <w:rPr>
          <w:rFonts w:ascii="Arial" w:hAnsi="Arial" w:eastAsia="Arial"/>
          <w:b w:val="0"/>
          <w:sz w:val="22"/>
        </w:rPr>
        <w:t>and the world, how wonderfully the people,</w:t>
      </w:r>
    </w:p>
    <w:p>
      <w:r>
        <w:rPr>
          <w:rFonts w:ascii="Arial" w:hAnsi="Arial" w:eastAsia="Arial"/>
          <w:b w:val="0"/>
          <w:sz w:val="22"/>
        </w:rPr>
        <w:t>and the places do inspire me,</w:t>
      </w:r>
    </w:p>
    <w:p>
      <w:r>
        <w:rPr>
          <w:rFonts w:ascii="Arial" w:hAnsi="Arial" w:eastAsia="Arial"/>
          <w:b w:val="0"/>
          <w:sz w:val="22"/>
        </w:rPr>
        <w:t>and in each step, and with each breath,</w:t>
      </w:r>
    </w:p>
    <w:p>
      <w:r>
        <w:rPr>
          <w:rFonts w:ascii="Arial" w:hAnsi="Arial" w:eastAsia="Arial"/>
          <w:b w:val="0"/>
          <w:sz w:val="22"/>
        </w:rPr>
        <w:t>how truly thankful I am for life,</w:t>
      </w:r>
    </w:p>
    <w:p>
      <w:r>
        <w:rPr>
          <w:rFonts w:ascii="Arial" w:hAnsi="Arial" w:eastAsia="Arial"/>
          <w:b w:val="0"/>
          <w:sz w:val="22"/>
        </w:rPr>
        <w:t>and for the opportunities that life has granted me,</w:t>
      </w:r>
    </w:p>
    <w:p>
      <w:r>
        <w:rPr>
          <w:rFonts w:ascii="Arial" w:hAnsi="Arial" w:eastAsia="Arial"/>
          <w:b w:val="0"/>
          <w:sz w:val="22"/>
        </w:rPr>
        <w:t>for they are true blessings,</w:t>
      </w:r>
    </w:p>
    <w:p>
      <w:r>
        <w:rPr>
          <w:rFonts w:ascii="Arial" w:hAnsi="Arial" w:eastAsia="Arial"/>
          <w:b w:val="0"/>
          <w:sz w:val="22"/>
        </w:rPr>
        <w:t>and of life and of existence,</w:t>
      </w:r>
    </w:p>
    <w:p>
      <w:r>
        <w:rPr>
          <w:rFonts w:ascii="Arial" w:hAnsi="Arial" w:eastAsia="Arial"/>
          <w:b w:val="0"/>
          <w:sz w:val="22"/>
        </w:rPr>
        <w:t>it is a magic conjured by who knows what,</w:t>
      </w:r>
    </w:p>
    <w:p>
      <w:r>
        <w:rPr>
          <w:rFonts w:ascii="Arial" w:hAnsi="Arial" w:eastAsia="Arial"/>
          <w:b w:val="0"/>
          <w:sz w:val="22"/>
        </w:rPr>
        <w:t>but I am grateful for my lot,</w:t>
      </w:r>
    </w:p>
    <w:p>
      <w:r>
        <w:rPr>
          <w:rFonts w:ascii="Arial" w:hAnsi="Arial" w:eastAsia="Arial"/>
          <w:b w:val="0"/>
          <w:sz w:val="22"/>
        </w:rPr>
        <w:t>and grateful to be upon the Earth,</w:t>
      </w:r>
    </w:p>
    <w:p>
      <w:r>
        <w:rPr>
          <w:rFonts w:ascii="Arial" w:hAnsi="Arial" w:eastAsia="Arial"/>
          <w:b w:val="0"/>
          <w:sz w:val="22"/>
        </w:rPr>
        <w:t>the most beautiful of places,</w:t>
      </w:r>
    </w:p>
    <w:p>
      <w:r>
        <w:rPr>
          <w:rFonts w:ascii="Arial" w:hAnsi="Arial" w:eastAsia="Arial"/>
          <w:b w:val="0"/>
          <w:sz w:val="22"/>
        </w:rPr>
        <w:t>a place so filled with inspiration and mystery,</w:t>
      </w:r>
    </w:p>
    <w:p>
      <w:r>
        <w:rPr>
          <w:rFonts w:ascii="Arial" w:hAnsi="Arial" w:eastAsia="Arial"/>
          <w:b w:val="0"/>
          <w:sz w:val="22"/>
        </w:rPr>
        <w:t>and wherever these feet do tread,</w:t>
      </w:r>
    </w:p>
    <w:p>
      <w:r>
        <w:rPr>
          <w:rFonts w:ascii="Arial" w:hAnsi="Arial" w:eastAsia="Arial"/>
          <w:b w:val="0"/>
          <w:sz w:val="22"/>
        </w:rPr>
        <w:t>I am truly happy.</w:t>
      </w:r>
    </w:p>
    <w:p>
      <w:r>
        <w:rPr>
          <w:rFonts w:ascii="Arial" w:hAnsi="Arial" w:eastAsia="Arial"/>
          <w:b w:val="0"/>
          <w:sz w:val="22"/>
        </w:rPr>
        <w:t>There is no tomorrow like today, and no time like now,</w:t>
      </w:r>
    </w:p>
    <w:p>
      <w:r>
        <w:rPr>
          <w:rFonts w:ascii="Arial" w:hAnsi="Arial" w:eastAsia="Arial"/>
          <w:b w:val="0"/>
          <w:sz w:val="22"/>
        </w:rPr>
        <w:t>because time is too precious to waste,</w:t>
      </w:r>
    </w:p>
    <w:p>
      <w:r>
        <w:rPr>
          <w:rFonts w:ascii="Arial" w:hAnsi="Arial" w:eastAsia="Arial"/>
          <w:b w:val="0"/>
          <w:sz w:val="22"/>
        </w:rPr>
        <w:t>so, make the most of now,</w:t>
      </w:r>
    </w:p>
    <w:p>
      <w:r>
        <w:rPr>
          <w:rFonts w:ascii="Arial" w:hAnsi="Arial" w:eastAsia="Arial"/>
          <w:b w:val="0"/>
          <w:sz w:val="22"/>
        </w:rPr>
        <w:t>make the most of now, before it goes with great haste.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