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masks</w:t>
      </w:r>
    </w:p>
    <w:p/>
    <w:p>
      <w:r>
        <w:rPr>
          <w:rFonts w:ascii="Arial" w:hAnsi="Arial" w:eastAsia="Arial"/>
          <w:b w:val="0"/>
          <w:sz w:val="22"/>
        </w:rPr>
        <w:t>No masks,</w:t>
      </w:r>
    </w:p>
    <w:p>
      <w:r>
        <w:rPr>
          <w:rFonts w:ascii="Arial" w:hAnsi="Arial" w:eastAsia="Arial"/>
          <w:b w:val="0"/>
          <w:sz w:val="22"/>
        </w:rPr>
        <w:t>no faking,</w:t>
      </w:r>
    </w:p>
    <w:p>
      <w:r>
        <w:rPr>
          <w:rFonts w:ascii="Arial" w:hAnsi="Arial" w:eastAsia="Arial"/>
          <w:b w:val="0"/>
          <w:sz w:val="22"/>
        </w:rPr>
        <w:t>just pleasantries,</w:t>
      </w:r>
    </w:p>
    <w:p>
      <w:r>
        <w:rPr>
          <w:rFonts w:ascii="Arial" w:hAnsi="Arial" w:eastAsia="Arial"/>
          <w:b w:val="0"/>
          <w:sz w:val="22"/>
        </w:rPr>
        <w:t>or that is what you tell yourself,</w:t>
      </w:r>
    </w:p>
    <w:p>
      <w:r>
        <w:rPr>
          <w:rFonts w:ascii="Arial" w:hAnsi="Arial" w:eastAsia="Arial"/>
          <w:b w:val="0"/>
          <w:sz w:val="22"/>
        </w:rPr>
        <w:t>in your social whirl,</w:t>
      </w:r>
    </w:p>
    <w:p>
      <w:r>
        <w:rPr>
          <w:rFonts w:ascii="Arial" w:hAnsi="Arial" w:eastAsia="Arial"/>
          <w:b w:val="0"/>
          <w:sz w:val="22"/>
        </w:rPr>
        <w:t>where you pretend to care for everyone,</w:t>
      </w:r>
    </w:p>
    <w:p>
      <w:r>
        <w:rPr>
          <w:rFonts w:ascii="Arial" w:hAnsi="Arial" w:eastAsia="Arial"/>
          <w:b w:val="0"/>
          <w:sz w:val="22"/>
        </w:rPr>
        <w:t>but there is not much real,</w:t>
      </w:r>
    </w:p>
    <w:p>
      <w:r>
        <w:rPr>
          <w:rFonts w:ascii="Arial" w:hAnsi="Arial" w:eastAsia="Arial"/>
          <w:b w:val="0"/>
          <w:sz w:val="22"/>
        </w:rPr>
        <w:t>deep emotional meaning anywhere,</w:t>
      </w:r>
    </w:p>
    <w:p>
      <w:r>
        <w:rPr>
          <w:rFonts w:ascii="Arial" w:hAnsi="Arial" w:eastAsia="Arial"/>
          <w:b w:val="0"/>
          <w:sz w:val="22"/>
        </w:rPr>
        <w:t>anywhere at all,</w:t>
      </w:r>
    </w:p>
    <w:p>
      <w:r>
        <w:rPr>
          <w:rFonts w:ascii="Arial" w:hAnsi="Arial" w:eastAsia="Arial"/>
          <w:b w:val="0"/>
          <w:sz w:val="22"/>
        </w:rPr>
        <w:t>and comments are polite,</w:t>
      </w:r>
    </w:p>
    <w:p>
      <w:r>
        <w:rPr>
          <w:rFonts w:ascii="Arial" w:hAnsi="Arial" w:eastAsia="Arial"/>
          <w:b w:val="0"/>
          <w:sz w:val="22"/>
        </w:rPr>
        <w:t>and thoughts are different,</w:t>
      </w:r>
    </w:p>
    <w:p>
      <w:r>
        <w:rPr>
          <w:rFonts w:ascii="Arial" w:hAnsi="Arial" w:eastAsia="Arial"/>
          <w:b w:val="0"/>
          <w:sz w:val="22"/>
        </w:rPr>
        <w:t>mostly undiplomatic,</w:t>
      </w:r>
    </w:p>
    <w:p>
      <w:r>
        <w:rPr>
          <w:rFonts w:ascii="Arial" w:hAnsi="Arial" w:eastAsia="Arial"/>
          <w:b w:val="0"/>
          <w:sz w:val="22"/>
        </w:rPr>
        <w:t>but that is the rules, that is the rules,</w:t>
      </w:r>
    </w:p>
    <w:p>
      <w:r>
        <w:rPr>
          <w:rFonts w:ascii="Arial" w:hAnsi="Arial" w:eastAsia="Arial"/>
          <w:b w:val="0"/>
          <w:sz w:val="22"/>
        </w:rPr>
        <w:t>in a world,</w:t>
      </w:r>
    </w:p>
    <w:p>
      <w:r>
        <w:rPr>
          <w:rFonts w:ascii="Arial" w:hAnsi="Arial" w:eastAsia="Arial"/>
          <w:b w:val="0"/>
          <w:sz w:val="22"/>
        </w:rPr>
        <w:t>in a world where money talks,</w:t>
      </w:r>
    </w:p>
    <w:p>
      <w:r>
        <w:rPr>
          <w:rFonts w:ascii="Arial" w:hAnsi="Arial" w:eastAsia="Arial"/>
          <w:b w:val="0"/>
          <w:sz w:val="22"/>
        </w:rPr>
        <w:t>and no one really cares for anything else anymore,</w:t>
      </w:r>
    </w:p>
    <w:p>
      <w:r>
        <w:rPr>
          <w:rFonts w:ascii="Arial" w:hAnsi="Arial" w:eastAsia="Arial"/>
          <w:b w:val="0"/>
          <w:sz w:val="22"/>
        </w:rPr>
        <w:t>yes, except for their bank balance,</w:t>
      </w:r>
    </w:p>
    <w:p>
      <w:r>
        <w:rPr>
          <w:rFonts w:ascii="Arial" w:hAnsi="Arial" w:eastAsia="Arial"/>
          <w:b w:val="0"/>
          <w:sz w:val="22"/>
        </w:rPr>
        <w:t>and the money going in,</w:t>
      </w:r>
    </w:p>
    <w:p>
      <w:r>
        <w:rPr>
          <w:rFonts w:ascii="Arial" w:hAnsi="Arial" w:eastAsia="Arial"/>
          <w:b w:val="0"/>
          <w:sz w:val="22"/>
        </w:rPr>
        <w:t>and the money going out,</w:t>
      </w:r>
    </w:p>
    <w:p>
      <w:r>
        <w:rPr>
          <w:rFonts w:ascii="Arial" w:hAnsi="Arial" w:eastAsia="Arial"/>
          <w:b w:val="0"/>
          <w:sz w:val="22"/>
        </w:rPr>
        <w:t>and civilities and pleasantries,</w:t>
      </w:r>
    </w:p>
    <w:p>
      <w:r>
        <w:rPr>
          <w:rFonts w:ascii="Arial" w:hAnsi="Arial" w:eastAsia="Arial"/>
          <w:b w:val="0"/>
          <w:sz w:val="22"/>
        </w:rPr>
        <w:t>and money everywhere,</w:t>
      </w:r>
    </w:p>
    <w:p>
      <w:r>
        <w:rPr>
          <w:rFonts w:ascii="Arial" w:hAnsi="Arial" w:eastAsia="Arial"/>
          <w:b w:val="0"/>
          <w:sz w:val="22"/>
        </w:rPr>
        <w:t>society gone mad,</w:t>
      </w:r>
    </w:p>
    <w:p>
      <w:r>
        <w:rPr>
          <w:rFonts w:ascii="Arial" w:hAnsi="Arial" w:eastAsia="Arial"/>
          <w:b w:val="0"/>
          <w:sz w:val="22"/>
        </w:rPr>
        <w:t>where people are only paid to care,</w:t>
      </w:r>
    </w:p>
    <w:p>
      <w:r>
        <w:rPr>
          <w:rFonts w:ascii="Arial" w:hAnsi="Arial" w:eastAsia="Arial"/>
          <w:b w:val="0"/>
          <w:sz w:val="22"/>
        </w:rPr>
        <w:t>only paid to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