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 fear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Jumping off of buildings,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jumping off of the edge of cliffs,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jumping off of mountain tops,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have no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have no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falling as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falling so rapidly through the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faster and faster, you disappear,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quickly gone out of sight in the blink of an eye.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what kind of a thrill it must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an adrenaline rush, and I am not surprised,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could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falling through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admire you for you are crazier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just happy to watch you, 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falling from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rather just be watching you 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it is you rather than I.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