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No, I do not mind</w:t>
      </w:r>
    </w:p>
    <w:p/>
    <w:p>
      <w:r>
        <w:rPr>
          <w:rFonts w:ascii="Arial" w:hAnsi="Arial" w:eastAsia="Arial"/>
          <w:b w:val="0"/>
          <w:sz w:val="22"/>
        </w:rPr>
        <w:t>No, I do not mind, I do not mind the time,</w:t>
      </w:r>
    </w:p>
    <w:p>
      <w:r>
        <w:rPr>
          <w:rFonts w:ascii="Arial" w:hAnsi="Arial" w:eastAsia="Arial"/>
          <w:b w:val="0"/>
          <w:sz w:val="22"/>
        </w:rPr>
        <w:t>I just want your company,</w:t>
      </w:r>
    </w:p>
    <w:p>
      <w:r>
        <w:rPr>
          <w:rFonts w:ascii="Arial" w:hAnsi="Arial" w:eastAsia="Arial"/>
          <w:b w:val="0"/>
          <w:sz w:val="22"/>
        </w:rPr>
        <w:t>and to hear the symphony of your voice in the evening time,</w:t>
      </w:r>
    </w:p>
    <w:p>
      <w:r>
        <w:rPr>
          <w:rFonts w:ascii="Arial" w:hAnsi="Arial" w:eastAsia="Arial"/>
          <w:b w:val="0"/>
          <w:sz w:val="22"/>
        </w:rPr>
        <w:t>a voice so beautiful and glorious,</w:t>
      </w:r>
    </w:p>
    <w:p>
      <w:r>
        <w:rPr>
          <w:rFonts w:ascii="Arial" w:hAnsi="Arial" w:eastAsia="Arial"/>
          <w:b w:val="0"/>
          <w:sz w:val="22"/>
        </w:rPr>
        <w:t>a voice that always rouses my heart,</w:t>
      </w:r>
    </w:p>
    <w:p>
      <w:r>
        <w:rPr>
          <w:rFonts w:ascii="Arial" w:hAnsi="Arial" w:eastAsia="Arial"/>
          <w:b w:val="0"/>
          <w:sz w:val="22"/>
        </w:rPr>
        <w:t>and that always stirs my mind,</w:t>
      </w:r>
    </w:p>
    <w:p>
      <w:r>
        <w:rPr>
          <w:rFonts w:ascii="Arial" w:hAnsi="Arial" w:eastAsia="Arial"/>
          <w:b w:val="0"/>
          <w:sz w:val="22"/>
        </w:rPr>
        <w:t>and wherever you are I find, that time drags on slowly by,</w:t>
      </w:r>
    </w:p>
    <w:p>
      <w:r>
        <w:rPr>
          <w:rFonts w:ascii="Arial" w:hAnsi="Arial" w:eastAsia="Arial"/>
          <w:b w:val="0"/>
          <w:sz w:val="22"/>
        </w:rPr>
        <w:t>and the lines on my face, I am sure they increase in a race,</w:t>
      </w:r>
    </w:p>
    <w:p>
      <w:r>
        <w:rPr>
          <w:rFonts w:ascii="Arial" w:hAnsi="Arial" w:eastAsia="Arial"/>
          <w:b w:val="0"/>
          <w:sz w:val="22"/>
        </w:rPr>
        <w:t>a race to beat the boredom of my mind,</w:t>
      </w:r>
    </w:p>
    <w:p>
      <w:r>
        <w:rPr>
          <w:rFonts w:ascii="Arial" w:hAnsi="Arial" w:eastAsia="Arial"/>
          <w:b w:val="0"/>
          <w:sz w:val="22"/>
        </w:rPr>
        <w:t>and whilst I wait for you with a furrowed brow,</w:t>
      </w:r>
    </w:p>
    <w:p>
      <w:r>
        <w:rPr>
          <w:rFonts w:ascii="Arial" w:hAnsi="Arial" w:eastAsia="Arial"/>
          <w:b w:val="0"/>
          <w:sz w:val="22"/>
        </w:rPr>
        <w:t>and whilst I wait to hear your voice again as you will allow,</w:t>
      </w:r>
    </w:p>
    <w:p>
      <w:r>
        <w:rPr>
          <w:rFonts w:ascii="Arial" w:hAnsi="Arial" w:eastAsia="Arial"/>
          <w:b w:val="0"/>
          <w:sz w:val="22"/>
        </w:rPr>
        <w:t>the birds outside sing so beautifully,</w:t>
      </w:r>
    </w:p>
    <w:p>
      <w:r>
        <w:rPr>
          <w:rFonts w:ascii="Arial" w:hAnsi="Arial" w:eastAsia="Arial"/>
          <w:b w:val="0"/>
          <w:sz w:val="22"/>
        </w:rPr>
        <w:t>but not as beautiful as thou,</w:t>
      </w:r>
    </w:p>
    <w:p>
      <w:r>
        <w:rPr>
          <w:rFonts w:ascii="Arial" w:hAnsi="Arial" w:eastAsia="Arial"/>
          <w:b w:val="0"/>
          <w:sz w:val="22"/>
        </w:rPr>
        <w:t>for thou art the only one who can rouse my heart,</w:t>
      </w:r>
    </w:p>
    <w:p>
      <w:r>
        <w:rPr>
          <w:rFonts w:ascii="Arial" w:hAnsi="Arial" w:eastAsia="Arial"/>
          <w:b w:val="0"/>
          <w:sz w:val="22"/>
        </w:rPr>
        <w:t>with your high-spirited wit,</w:t>
      </w:r>
    </w:p>
    <w:p>
      <w:r>
        <w:rPr>
          <w:rFonts w:ascii="Arial" w:hAnsi="Arial" w:eastAsia="Arial"/>
          <w:b w:val="0"/>
          <w:sz w:val="22"/>
        </w:rPr>
        <w:t>and a mind so sharp and quick,</w:t>
      </w:r>
    </w:p>
    <w:p>
      <w:r>
        <w:rPr>
          <w:rFonts w:ascii="Arial" w:hAnsi="Arial" w:eastAsia="Arial"/>
          <w:b w:val="0"/>
          <w:sz w:val="22"/>
        </w:rPr>
        <w:t>so no, I do not mind, I do not mind the time,</w:t>
      </w:r>
    </w:p>
    <w:p>
      <w:r>
        <w:rPr>
          <w:rFonts w:ascii="Arial" w:hAnsi="Arial" w:eastAsia="Arial"/>
          <w:b w:val="0"/>
          <w:sz w:val="22"/>
        </w:rPr>
        <w:t>I just want your company,</w:t>
      </w:r>
    </w:p>
    <w:p>
      <w:r>
        <w:rPr>
          <w:rFonts w:ascii="Arial" w:hAnsi="Arial" w:eastAsia="Arial"/>
          <w:b w:val="0"/>
          <w:sz w:val="22"/>
        </w:rPr>
        <w:t>and to hear the symphony,</w:t>
      </w:r>
    </w:p>
    <w:p>
      <w:r>
        <w:rPr>
          <w:rFonts w:ascii="Arial" w:hAnsi="Arial" w:eastAsia="Arial"/>
          <w:b w:val="0"/>
          <w:sz w:val="22"/>
        </w:rPr>
        <w:t>of your beautiful voice in the evening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