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Night flights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Night flights,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 lights of the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helicopter almost in the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over the rooftops it flies as fast as you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heads for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that incredible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beautiful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helicopter flight,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elegance and strength it has,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flies overhead,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heads for the stars in the sky and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night flights,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 lights of the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helicopter almost in the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over the rooftops it flies as fast as you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makes that incredible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helicopter,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technological marvel that so rapidly gets you around.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