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Nice to meet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It was nice of you to pass on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nice of you to say hello, and thanks for stopping to say hi,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great to meet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even though it was just,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blink of an eye as you flew,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flew quickly on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a short hello and a short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a person in a small plane,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who I do not know who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your name but I am glad you came,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hello,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farewell and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was great to meet you 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