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Nevermore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You, yes you, you broke my heart too many times,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now for my own sanity,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nevermore will I listen to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nevermore will I trust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nevermore will I look at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nevermore will I place my confidence in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nevermore,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my confidence in you has truly walked out the door,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walked out the door forevermore,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walked out because I should have known,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were not to be trusted,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should have known that you could never be true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you were never even true to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I should have known that as soon as I saw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soon as I passed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soon as you stopped me and said hello,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I felt there was something wrong about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God knows why I trusted you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you had that look about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look of fake smiles and underlying unease,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you were too eager,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too eager to please,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nevermore will I trust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nevermore will I trust in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your words mean absolutely nothing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come and go like the tide and the shadows,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constantly shifting,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always constantly, trying to make yourself look good,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constantly shilly shally here and there,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 longer for you do I care,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better off away from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 have l no love for you anymore,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have no love for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you broke my heart so many times before,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nevermore will I listen to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nevermore will I trust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nevermore will I look at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nevermore will I place my confidence in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no, nevermore,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my confidence in you has truly walked out the door,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your confidence tricks,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your machivellian attempts at befriending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again, were wasted and I saw through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not soon enough,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how happy I am not having to face your duplicity,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your constant lies anymore,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your duplicity and your constant lies I so despised,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still do,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truly glad to see the back of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 nevermore will I listen to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nevermore will I trust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nevermore will I look at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nevermore will I place my confidence in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nevermore,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my confidence in you has truly walked out the door,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walked out the door forevermore.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